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2592"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8092"/>
      </w:tblGrid>
      <w:tr w:rsidR="00534D21" w:rsidRPr="00434182" w14:paraId="7A061706" w14:textId="77777777" w:rsidTr="003019D5">
        <w:trPr>
          <w:trHeight w:val="1378"/>
        </w:trPr>
        <w:tc>
          <w:tcPr>
            <w:tcW w:w="4500" w:type="dxa"/>
          </w:tcPr>
          <w:p w14:paraId="090D8DF8" w14:textId="77777777" w:rsidR="00534D21" w:rsidRPr="00434182" w:rsidRDefault="00534D21" w:rsidP="003019D5">
            <w:pPr>
              <w:spacing w:line="259" w:lineRule="auto"/>
              <w:jc w:val="center"/>
              <w:rPr>
                <w:rFonts w:eastAsia="Calibri" w:cs="Times New Roman"/>
                <w:bCs/>
                <w:sz w:val="26"/>
                <w:szCs w:val="26"/>
                <w:lang w:val="en-US"/>
              </w:rPr>
            </w:pPr>
            <w:r w:rsidRPr="00434182">
              <w:rPr>
                <w:rFonts w:eastAsia="Calibri" w:cs="Times New Roman"/>
                <w:bCs/>
                <w:sz w:val="26"/>
                <w:szCs w:val="26"/>
                <w:lang w:val="en-US"/>
              </w:rPr>
              <w:t>UỶ BAN NHÂN DÂN</w:t>
            </w:r>
          </w:p>
          <w:p w14:paraId="680C2ACC" w14:textId="77777777" w:rsidR="00534D21" w:rsidRPr="00434182" w:rsidRDefault="00534D21" w:rsidP="003019D5">
            <w:pPr>
              <w:spacing w:line="259" w:lineRule="auto"/>
              <w:jc w:val="center"/>
              <w:rPr>
                <w:rFonts w:eastAsia="Calibri" w:cs="Times New Roman"/>
                <w:b/>
                <w:color w:val="FF0000"/>
                <w:sz w:val="26"/>
                <w:szCs w:val="26"/>
                <w:lang w:val="en-US"/>
              </w:rPr>
            </w:pPr>
            <w:r w:rsidRPr="00434182">
              <w:rPr>
                <w:rFonts w:eastAsia="Calibri" w:cs="Times New Roman"/>
                <w:bCs/>
                <w:sz w:val="26"/>
                <w:szCs w:val="26"/>
                <w:lang w:val="en-US"/>
              </w:rPr>
              <w:t xml:space="preserve"> PHƯỜNG PHÚ AN</w:t>
            </w:r>
          </w:p>
          <w:p w14:paraId="35D2CDCB" w14:textId="77777777" w:rsidR="00534D21" w:rsidRPr="00434182" w:rsidRDefault="00534D21" w:rsidP="003019D5">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TRƯỜNG THCS HIỆP AN</w:t>
            </w:r>
          </w:p>
          <w:p w14:paraId="732DBDFC" w14:textId="77777777" w:rsidR="00534D21" w:rsidRPr="00434182" w:rsidRDefault="00534D21" w:rsidP="003019D5">
            <w:pPr>
              <w:spacing w:line="259" w:lineRule="auto"/>
              <w:jc w:val="center"/>
              <w:rPr>
                <w:rFonts w:eastAsia="Calibri" w:cs="Times New Roman"/>
                <w:sz w:val="26"/>
                <w:szCs w:val="26"/>
                <w:lang w:val="en-US"/>
              </w:rPr>
            </w:pPr>
            <w:r w:rsidRPr="00434182">
              <w:rPr>
                <w:rFonts w:eastAsia="Calibri" w:cs="Times New Roman"/>
                <w:b/>
                <w:bCs/>
                <w:sz w:val="26"/>
                <w:szCs w:val="26"/>
                <w:lang w:val="en-US"/>
              </w:rPr>
              <w:t>----------------</w:t>
            </w:r>
          </w:p>
        </w:tc>
        <w:tc>
          <w:tcPr>
            <w:tcW w:w="8092" w:type="dxa"/>
          </w:tcPr>
          <w:p w14:paraId="3CDE5333" w14:textId="77777777" w:rsidR="00534D21" w:rsidRPr="00434182" w:rsidRDefault="00534D21" w:rsidP="003019D5">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KIỂM TRA HỌC KÌ I</w:t>
            </w:r>
          </w:p>
          <w:p w14:paraId="382A9FAC" w14:textId="77777777" w:rsidR="00534D21" w:rsidRPr="00434182" w:rsidRDefault="00534D21" w:rsidP="003019D5">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NĂM HỌC: 2025 – 2026</w:t>
            </w:r>
          </w:p>
          <w:p w14:paraId="563C62A6" w14:textId="3B33F8EF" w:rsidR="00534D21" w:rsidRPr="00434182" w:rsidRDefault="00534D21" w:rsidP="003019D5">
            <w:pPr>
              <w:spacing w:line="259" w:lineRule="auto"/>
              <w:jc w:val="center"/>
              <w:rPr>
                <w:rFonts w:eastAsia="Calibri" w:cs="Times New Roman"/>
                <w:b/>
                <w:bCs/>
                <w:sz w:val="26"/>
                <w:szCs w:val="26"/>
                <w:lang w:val="en-US"/>
              </w:rPr>
            </w:pPr>
            <w:r w:rsidRPr="00434182">
              <w:rPr>
                <w:rFonts w:eastAsia="Calibri" w:cs="Times New Roman"/>
                <w:b/>
                <w:bCs/>
                <w:sz w:val="26"/>
                <w:szCs w:val="26"/>
                <w:lang w:val="en-US"/>
              </w:rPr>
              <w:t xml:space="preserve">MÔN: </w:t>
            </w:r>
            <w:r>
              <w:rPr>
                <w:rFonts w:eastAsia="Calibri" w:cs="Times New Roman"/>
                <w:b/>
                <w:bCs/>
                <w:sz w:val="26"/>
                <w:szCs w:val="26"/>
                <w:lang w:val="en-US"/>
              </w:rPr>
              <w:t>GIÁO DỤC THỂ CHẤT</w:t>
            </w:r>
            <w:r w:rsidRPr="00434182">
              <w:rPr>
                <w:rFonts w:eastAsia="Calibri" w:cs="Times New Roman"/>
                <w:b/>
                <w:bCs/>
                <w:sz w:val="26"/>
                <w:szCs w:val="26"/>
              </w:rPr>
              <w:t xml:space="preserve"> </w:t>
            </w:r>
            <w:r>
              <w:rPr>
                <w:rFonts w:eastAsia="Calibri" w:cs="Times New Roman"/>
                <w:b/>
                <w:bCs/>
                <w:sz w:val="26"/>
                <w:szCs w:val="26"/>
                <w:lang w:val="en-US"/>
              </w:rPr>
              <w:t>9</w:t>
            </w:r>
          </w:p>
          <w:p w14:paraId="65A159FC" w14:textId="34B6F063" w:rsidR="00534D21" w:rsidRPr="00434182" w:rsidRDefault="00534D21" w:rsidP="003019D5">
            <w:pPr>
              <w:spacing w:line="259" w:lineRule="auto"/>
              <w:jc w:val="center"/>
              <w:rPr>
                <w:rFonts w:eastAsia="Calibri" w:cs="Times New Roman"/>
                <w:i/>
                <w:iCs/>
                <w:sz w:val="26"/>
                <w:szCs w:val="26"/>
                <w:lang w:val="en-US"/>
              </w:rPr>
            </w:pPr>
            <w:r w:rsidRPr="00434182">
              <w:rPr>
                <w:rFonts w:eastAsia="Calibri" w:cs="Times New Roman"/>
                <w:i/>
                <w:iCs/>
                <w:sz w:val="26"/>
                <w:szCs w:val="26"/>
                <w:lang w:val="en-US"/>
              </w:rPr>
              <w:t xml:space="preserve">Thời gian làm bài: </w:t>
            </w:r>
            <w:r>
              <w:rPr>
                <w:rFonts w:eastAsia="Calibri" w:cs="Times New Roman"/>
                <w:i/>
                <w:iCs/>
                <w:sz w:val="26"/>
                <w:szCs w:val="26"/>
                <w:lang w:val="en-US"/>
              </w:rPr>
              <w:t>45</w:t>
            </w:r>
            <w:r w:rsidRPr="00434182">
              <w:rPr>
                <w:rFonts w:eastAsia="Calibri" w:cs="Times New Roman"/>
                <w:i/>
                <w:iCs/>
                <w:sz w:val="26"/>
                <w:szCs w:val="26"/>
                <w:lang w:val="en-US"/>
              </w:rPr>
              <w:t xml:space="preserve"> phút</w:t>
            </w:r>
          </w:p>
        </w:tc>
      </w:tr>
    </w:tbl>
    <w:p w14:paraId="09E5B7A7" w14:textId="77777777" w:rsidR="00C80A01" w:rsidRPr="00534D21" w:rsidRDefault="00C80A01" w:rsidP="00534D21">
      <w:pPr>
        <w:pStyle w:val="BodyText"/>
        <w:spacing w:line="276" w:lineRule="auto"/>
        <w:rPr>
          <w:sz w:val="27"/>
          <w:lang w:val="en-US"/>
        </w:rPr>
      </w:pPr>
    </w:p>
    <w:p w14:paraId="09E5B7A8" w14:textId="77777777" w:rsidR="00C80A01" w:rsidRDefault="0033367F" w:rsidP="00534D21">
      <w:pPr>
        <w:pStyle w:val="Heading1"/>
        <w:spacing w:line="276" w:lineRule="auto"/>
      </w:pPr>
      <w:r>
        <w:rPr>
          <w:u w:val="thick"/>
        </w:rPr>
        <w:t>Đề</w:t>
      </w:r>
      <w:r>
        <w:t xml:space="preserve"> :</w:t>
      </w:r>
    </w:p>
    <w:p w14:paraId="09E5B7A9" w14:textId="77777777" w:rsidR="00C80A01" w:rsidRDefault="0033367F" w:rsidP="00534D21">
      <w:pPr>
        <w:pStyle w:val="ListParagraph"/>
        <w:numPr>
          <w:ilvl w:val="0"/>
          <w:numId w:val="1"/>
        </w:numPr>
        <w:tabs>
          <w:tab w:val="left" w:pos="584"/>
        </w:tabs>
        <w:spacing w:before="0" w:line="276" w:lineRule="auto"/>
        <w:rPr>
          <w:b/>
          <w:sz w:val="28"/>
        </w:rPr>
      </w:pPr>
      <w:r>
        <w:rPr>
          <w:b/>
          <w:sz w:val="28"/>
        </w:rPr>
        <w:t>MỤC</w:t>
      </w:r>
      <w:r>
        <w:rPr>
          <w:b/>
          <w:spacing w:val="-7"/>
          <w:sz w:val="28"/>
        </w:rPr>
        <w:t xml:space="preserve"> </w:t>
      </w:r>
      <w:r>
        <w:rPr>
          <w:b/>
          <w:sz w:val="28"/>
        </w:rPr>
        <w:t>TIÊU</w:t>
      </w:r>
    </w:p>
    <w:p w14:paraId="09E5B7AA" w14:textId="77777777" w:rsidR="00C80A01" w:rsidRDefault="0033367F" w:rsidP="00534D21">
      <w:pPr>
        <w:pStyle w:val="Heading2"/>
        <w:spacing w:before="0" w:line="276" w:lineRule="auto"/>
        <w:ind w:left="240"/>
      </w:pPr>
      <w:r>
        <w:rPr>
          <w:lang w:val="vi-VN"/>
        </w:rPr>
        <w:t>Cuối</w:t>
      </w:r>
      <w:r>
        <w:t xml:space="preserve"> học kì I - lớp </w:t>
      </w:r>
      <w:r>
        <w:rPr>
          <w:lang w:val="vi-VN"/>
        </w:rPr>
        <w:t xml:space="preserve">9 </w:t>
      </w:r>
      <w:r>
        <w:t>kiểm tra học sinh những kiến thức, kĩ năng sau:</w:t>
      </w:r>
    </w:p>
    <w:p w14:paraId="09E5B7AB" w14:textId="77777777" w:rsidR="00C80A01" w:rsidRDefault="0033367F" w:rsidP="00534D21">
      <w:pPr>
        <w:pStyle w:val="ListParagraph"/>
        <w:numPr>
          <w:ilvl w:val="0"/>
          <w:numId w:val="2"/>
        </w:numPr>
        <w:tabs>
          <w:tab w:val="left" w:pos="404"/>
        </w:tabs>
        <w:spacing w:before="0" w:line="276" w:lineRule="auto"/>
        <w:ind w:left="403"/>
        <w:rPr>
          <w:sz w:val="28"/>
        </w:rPr>
      </w:pPr>
      <w:r>
        <w:rPr>
          <w:sz w:val="28"/>
        </w:rPr>
        <w:t>Một số kiến thức về</w:t>
      </w:r>
      <w:r>
        <w:rPr>
          <w:sz w:val="28"/>
          <w:lang w:val="vi-VN"/>
        </w:rPr>
        <w:t xml:space="preserve"> chạy cự li trung bình</w:t>
      </w:r>
      <w:r>
        <w:rPr>
          <w:sz w:val="28"/>
        </w:rPr>
        <w:t>.</w:t>
      </w:r>
    </w:p>
    <w:p w14:paraId="09E5B7AC" w14:textId="77777777" w:rsidR="00C80A01" w:rsidRDefault="0033367F" w:rsidP="00534D21">
      <w:pPr>
        <w:pStyle w:val="ListParagraph"/>
        <w:numPr>
          <w:ilvl w:val="0"/>
          <w:numId w:val="2"/>
        </w:numPr>
        <w:tabs>
          <w:tab w:val="left" w:pos="404"/>
        </w:tabs>
        <w:spacing w:before="0" w:line="276" w:lineRule="auto"/>
        <w:ind w:left="403"/>
        <w:rPr>
          <w:sz w:val="28"/>
        </w:rPr>
      </w:pPr>
      <w:r>
        <w:rPr>
          <w:sz w:val="28"/>
        </w:rPr>
        <w:t xml:space="preserve">Kiến thức và kỹ năng thực hành </w:t>
      </w:r>
      <w:r>
        <w:rPr>
          <w:sz w:val="28"/>
          <w:lang w:val="vi-VN"/>
        </w:rPr>
        <w:t>bật nhảy</w:t>
      </w:r>
      <w:r>
        <w:rPr>
          <w:sz w:val="28"/>
        </w:rPr>
        <w:t>.</w:t>
      </w:r>
    </w:p>
    <w:p w14:paraId="09E5B7AD" w14:textId="77777777" w:rsidR="00C80A01" w:rsidRDefault="0033367F" w:rsidP="00534D21">
      <w:pPr>
        <w:pStyle w:val="Heading1"/>
        <w:numPr>
          <w:ilvl w:val="0"/>
          <w:numId w:val="1"/>
        </w:numPr>
        <w:tabs>
          <w:tab w:val="left" w:pos="567"/>
        </w:tabs>
        <w:spacing w:line="276" w:lineRule="auto"/>
        <w:ind w:left="566" w:hanging="327"/>
      </w:pPr>
      <w:r>
        <w:t>MA TRẬN (BẢNG HAI</w:t>
      </w:r>
      <w:r>
        <w:rPr>
          <w:spacing w:val="-23"/>
        </w:rPr>
        <w:t xml:space="preserve"> </w:t>
      </w:r>
      <w:r>
        <w:t>CHIỀU)</w:t>
      </w:r>
    </w:p>
    <w:p w14:paraId="09E5B7AE" w14:textId="77777777" w:rsidR="00C80A01" w:rsidRDefault="0033367F" w:rsidP="00534D21">
      <w:pPr>
        <w:pStyle w:val="BodyText"/>
        <w:spacing w:line="276" w:lineRule="auto"/>
        <w:ind w:left="960"/>
      </w:pPr>
      <w:r>
        <w:t>- Tính theo thang điểm 10</w:t>
      </w:r>
    </w:p>
    <w:p w14:paraId="09E5B7AF" w14:textId="77777777" w:rsidR="00C80A01" w:rsidRDefault="00C80A01" w:rsidP="00534D21">
      <w:pPr>
        <w:pStyle w:val="BodyText"/>
        <w:spacing w:line="276" w:lineRule="auto"/>
        <w:rPr>
          <w:sz w:val="21"/>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55"/>
        <w:gridCol w:w="3990"/>
        <w:gridCol w:w="1710"/>
        <w:gridCol w:w="1860"/>
        <w:gridCol w:w="1635"/>
      </w:tblGrid>
      <w:tr w:rsidR="00C80A01" w14:paraId="09E5B7B5" w14:textId="77777777">
        <w:trPr>
          <w:trHeight w:val="921"/>
        </w:trPr>
        <w:tc>
          <w:tcPr>
            <w:tcW w:w="1255" w:type="dxa"/>
          </w:tcPr>
          <w:p w14:paraId="09E5B7B0" w14:textId="77777777" w:rsidR="00C80A01" w:rsidRDefault="0033367F" w:rsidP="00534D21">
            <w:pPr>
              <w:pStyle w:val="TableParagraph"/>
              <w:spacing w:before="0" w:line="276" w:lineRule="auto"/>
              <w:ind w:left="344" w:right="330"/>
              <w:jc w:val="center"/>
              <w:rPr>
                <w:b/>
                <w:sz w:val="28"/>
              </w:rPr>
            </w:pPr>
            <w:r>
              <w:rPr>
                <w:b/>
                <w:sz w:val="28"/>
              </w:rPr>
              <w:t>STT</w:t>
            </w:r>
          </w:p>
        </w:tc>
        <w:tc>
          <w:tcPr>
            <w:tcW w:w="3990" w:type="dxa"/>
          </w:tcPr>
          <w:p w14:paraId="09E5B7B1" w14:textId="77777777" w:rsidR="00C80A01" w:rsidRDefault="0033367F" w:rsidP="00534D21">
            <w:pPr>
              <w:pStyle w:val="TableParagraph"/>
              <w:spacing w:before="0" w:line="276" w:lineRule="auto"/>
              <w:ind w:left="635"/>
              <w:rPr>
                <w:b/>
                <w:sz w:val="28"/>
              </w:rPr>
            </w:pPr>
            <w:r>
              <w:rPr>
                <w:b/>
                <w:sz w:val="28"/>
              </w:rPr>
              <w:t>NỘI DUNG / CHỦ ĐỀ</w:t>
            </w:r>
          </w:p>
        </w:tc>
        <w:tc>
          <w:tcPr>
            <w:tcW w:w="1710" w:type="dxa"/>
          </w:tcPr>
          <w:p w14:paraId="09E5B7B2" w14:textId="77777777" w:rsidR="00C80A01" w:rsidRDefault="0033367F" w:rsidP="00534D21">
            <w:pPr>
              <w:pStyle w:val="TableParagraph"/>
              <w:spacing w:before="0" w:line="276" w:lineRule="auto"/>
              <w:ind w:left="521" w:right="414" w:hanging="80"/>
              <w:rPr>
                <w:b/>
                <w:sz w:val="28"/>
              </w:rPr>
            </w:pPr>
            <w:r>
              <w:rPr>
                <w:b/>
                <w:sz w:val="28"/>
              </w:rPr>
              <w:t>NHẬN BIẾT</w:t>
            </w:r>
          </w:p>
        </w:tc>
        <w:tc>
          <w:tcPr>
            <w:tcW w:w="1860" w:type="dxa"/>
          </w:tcPr>
          <w:p w14:paraId="09E5B7B3" w14:textId="77777777" w:rsidR="00C80A01" w:rsidRDefault="0033367F" w:rsidP="00534D21">
            <w:pPr>
              <w:pStyle w:val="TableParagraph"/>
              <w:spacing w:before="0" w:line="276" w:lineRule="auto"/>
              <w:ind w:left="573" w:right="378" w:hanging="164"/>
              <w:rPr>
                <w:b/>
                <w:sz w:val="28"/>
              </w:rPr>
            </w:pPr>
            <w:r>
              <w:rPr>
                <w:b/>
                <w:sz w:val="28"/>
              </w:rPr>
              <w:t>THÔNG HIỂU</w:t>
            </w:r>
          </w:p>
        </w:tc>
        <w:tc>
          <w:tcPr>
            <w:tcW w:w="1635" w:type="dxa"/>
          </w:tcPr>
          <w:p w14:paraId="09E5B7B4" w14:textId="77777777" w:rsidR="00C80A01" w:rsidRDefault="0033367F" w:rsidP="00534D21">
            <w:pPr>
              <w:pStyle w:val="TableParagraph"/>
              <w:spacing w:before="0" w:line="276" w:lineRule="auto"/>
              <w:ind w:left="405" w:right="375" w:firstLine="108"/>
              <w:rPr>
                <w:b/>
                <w:sz w:val="28"/>
              </w:rPr>
            </w:pPr>
            <w:r>
              <w:rPr>
                <w:b/>
                <w:sz w:val="28"/>
              </w:rPr>
              <w:t>VẬN DỤNG</w:t>
            </w:r>
          </w:p>
        </w:tc>
      </w:tr>
      <w:tr w:rsidR="00C80A01" w14:paraId="09E5B7BB" w14:textId="77777777">
        <w:trPr>
          <w:trHeight w:val="581"/>
        </w:trPr>
        <w:tc>
          <w:tcPr>
            <w:tcW w:w="1255" w:type="dxa"/>
          </w:tcPr>
          <w:p w14:paraId="09E5B7B6" w14:textId="77777777" w:rsidR="00C80A01" w:rsidRDefault="0033367F" w:rsidP="00534D21">
            <w:pPr>
              <w:pStyle w:val="TableParagraph"/>
              <w:spacing w:before="0" w:line="276" w:lineRule="auto"/>
              <w:ind w:left="8"/>
              <w:jc w:val="center"/>
              <w:rPr>
                <w:sz w:val="28"/>
              </w:rPr>
            </w:pPr>
            <w:r>
              <w:rPr>
                <w:sz w:val="28"/>
              </w:rPr>
              <w:t>1</w:t>
            </w:r>
          </w:p>
        </w:tc>
        <w:tc>
          <w:tcPr>
            <w:tcW w:w="3990" w:type="dxa"/>
          </w:tcPr>
          <w:p w14:paraId="09E5B7B7" w14:textId="77777777" w:rsidR="00C80A01" w:rsidRDefault="0033367F" w:rsidP="00534D21">
            <w:pPr>
              <w:pStyle w:val="TableParagraph"/>
              <w:spacing w:before="0" w:line="276" w:lineRule="auto"/>
              <w:ind w:left="107"/>
              <w:rPr>
                <w:sz w:val="28"/>
                <w:lang w:val="vi-VN"/>
              </w:rPr>
            </w:pPr>
            <w:r>
              <w:rPr>
                <w:sz w:val="28"/>
                <w:lang w:val="vi-VN"/>
              </w:rPr>
              <w:t>Chạy cự li trung bình</w:t>
            </w:r>
          </w:p>
        </w:tc>
        <w:tc>
          <w:tcPr>
            <w:tcW w:w="1710" w:type="dxa"/>
          </w:tcPr>
          <w:p w14:paraId="09E5B7B8" w14:textId="77777777" w:rsidR="00C80A01" w:rsidRDefault="0033367F" w:rsidP="00534D21">
            <w:pPr>
              <w:pStyle w:val="TableParagraph"/>
              <w:spacing w:before="0" w:line="276" w:lineRule="auto"/>
              <w:ind w:left="329" w:right="318"/>
              <w:jc w:val="center"/>
              <w:rPr>
                <w:sz w:val="28"/>
              </w:rPr>
            </w:pPr>
            <w:r>
              <w:rPr>
                <w:sz w:val="28"/>
              </w:rPr>
              <w:t>1. (0,4)</w:t>
            </w:r>
          </w:p>
        </w:tc>
        <w:tc>
          <w:tcPr>
            <w:tcW w:w="1860" w:type="dxa"/>
          </w:tcPr>
          <w:p w14:paraId="09E5B7B9" w14:textId="77777777" w:rsidR="00C80A01" w:rsidRDefault="0033367F" w:rsidP="00534D21">
            <w:pPr>
              <w:pStyle w:val="TableParagraph"/>
              <w:spacing w:before="0" w:line="276" w:lineRule="auto"/>
              <w:ind w:left="402" w:right="393"/>
              <w:jc w:val="center"/>
              <w:rPr>
                <w:sz w:val="28"/>
              </w:rPr>
            </w:pPr>
            <w:r>
              <w:rPr>
                <w:sz w:val="28"/>
              </w:rPr>
              <w:t>4. (0,4)</w:t>
            </w:r>
          </w:p>
        </w:tc>
        <w:tc>
          <w:tcPr>
            <w:tcW w:w="1635" w:type="dxa"/>
          </w:tcPr>
          <w:p w14:paraId="09E5B7BA" w14:textId="77777777" w:rsidR="00C80A01" w:rsidRDefault="0033367F" w:rsidP="00534D21">
            <w:pPr>
              <w:pStyle w:val="TableParagraph"/>
              <w:spacing w:before="0" w:line="276" w:lineRule="auto"/>
              <w:ind w:left="316"/>
              <w:rPr>
                <w:sz w:val="28"/>
              </w:rPr>
            </w:pPr>
            <w:r>
              <w:rPr>
                <w:sz w:val="28"/>
              </w:rPr>
              <w:t>II. (8,0đ)</w:t>
            </w:r>
          </w:p>
        </w:tc>
      </w:tr>
      <w:tr w:rsidR="00C80A01" w14:paraId="09E5B7C1" w14:textId="77777777" w:rsidTr="00534D21">
        <w:trPr>
          <w:trHeight w:val="589"/>
        </w:trPr>
        <w:tc>
          <w:tcPr>
            <w:tcW w:w="1255" w:type="dxa"/>
          </w:tcPr>
          <w:p w14:paraId="09E5B7BC" w14:textId="77777777" w:rsidR="00C80A01" w:rsidRDefault="0033367F" w:rsidP="00534D21">
            <w:pPr>
              <w:pStyle w:val="TableParagraph"/>
              <w:spacing w:before="0" w:line="276" w:lineRule="auto"/>
              <w:ind w:left="8"/>
              <w:jc w:val="center"/>
              <w:rPr>
                <w:sz w:val="28"/>
              </w:rPr>
            </w:pPr>
            <w:r>
              <w:rPr>
                <w:sz w:val="28"/>
              </w:rPr>
              <w:t>2</w:t>
            </w:r>
          </w:p>
        </w:tc>
        <w:tc>
          <w:tcPr>
            <w:tcW w:w="3990" w:type="dxa"/>
          </w:tcPr>
          <w:p w14:paraId="09E5B7BD" w14:textId="77777777" w:rsidR="00C80A01" w:rsidRDefault="0033367F" w:rsidP="00534D21">
            <w:pPr>
              <w:pStyle w:val="TableParagraph"/>
              <w:spacing w:before="0" w:line="276" w:lineRule="auto"/>
              <w:ind w:left="107"/>
              <w:rPr>
                <w:sz w:val="28"/>
                <w:lang w:val="vi-VN"/>
              </w:rPr>
            </w:pPr>
            <w:r>
              <w:rPr>
                <w:sz w:val="28"/>
                <w:lang w:val="vi-VN"/>
              </w:rPr>
              <w:t xml:space="preserve">Bật nhảy </w:t>
            </w:r>
          </w:p>
        </w:tc>
        <w:tc>
          <w:tcPr>
            <w:tcW w:w="1710" w:type="dxa"/>
          </w:tcPr>
          <w:p w14:paraId="09E5B7BE" w14:textId="77777777" w:rsidR="00C80A01" w:rsidRDefault="0033367F" w:rsidP="00534D21">
            <w:pPr>
              <w:pStyle w:val="TableParagraph"/>
              <w:spacing w:before="0" w:line="276" w:lineRule="auto"/>
              <w:ind w:left="329" w:right="318"/>
              <w:jc w:val="center"/>
              <w:rPr>
                <w:sz w:val="28"/>
              </w:rPr>
            </w:pPr>
            <w:r>
              <w:rPr>
                <w:sz w:val="28"/>
              </w:rPr>
              <w:t>2. (0,4)</w:t>
            </w:r>
          </w:p>
        </w:tc>
        <w:tc>
          <w:tcPr>
            <w:tcW w:w="1860" w:type="dxa"/>
          </w:tcPr>
          <w:p w14:paraId="09E5B7BF" w14:textId="77777777" w:rsidR="00C80A01" w:rsidRDefault="0033367F" w:rsidP="00534D21">
            <w:pPr>
              <w:pStyle w:val="TableParagraph"/>
              <w:spacing w:before="0" w:line="276" w:lineRule="auto"/>
              <w:ind w:left="402" w:right="393"/>
              <w:jc w:val="center"/>
              <w:rPr>
                <w:sz w:val="28"/>
              </w:rPr>
            </w:pPr>
            <w:r>
              <w:rPr>
                <w:sz w:val="28"/>
              </w:rPr>
              <w:t>5. (0,4)</w:t>
            </w:r>
          </w:p>
        </w:tc>
        <w:tc>
          <w:tcPr>
            <w:tcW w:w="1635" w:type="dxa"/>
          </w:tcPr>
          <w:p w14:paraId="09E5B7C0" w14:textId="77777777" w:rsidR="00C80A01" w:rsidRDefault="00C80A01" w:rsidP="00534D21">
            <w:pPr>
              <w:pStyle w:val="TableParagraph"/>
              <w:spacing w:before="0" w:line="276" w:lineRule="auto"/>
              <w:rPr>
                <w:sz w:val="28"/>
              </w:rPr>
            </w:pPr>
          </w:p>
        </w:tc>
      </w:tr>
      <w:tr w:rsidR="00C80A01" w14:paraId="09E5B7C7" w14:textId="77777777">
        <w:trPr>
          <w:trHeight w:val="922"/>
        </w:trPr>
        <w:tc>
          <w:tcPr>
            <w:tcW w:w="1255" w:type="dxa"/>
          </w:tcPr>
          <w:p w14:paraId="09E5B7C2" w14:textId="77777777" w:rsidR="00C80A01" w:rsidRDefault="0033367F" w:rsidP="00534D21">
            <w:pPr>
              <w:pStyle w:val="TableParagraph"/>
              <w:spacing w:before="0" w:line="276" w:lineRule="auto"/>
              <w:ind w:left="8"/>
              <w:jc w:val="center"/>
              <w:rPr>
                <w:sz w:val="28"/>
              </w:rPr>
            </w:pPr>
            <w:r>
              <w:rPr>
                <w:sz w:val="28"/>
              </w:rPr>
              <w:t>3</w:t>
            </w:r>
          </w:p>
        </w:tc>
        <w:tc>
          <w:tcPr>
            <w:tcW w:w="3990" w:type="dxa"/>
          </w:tcPr>
          <w:p w14:paraId="09E5B7C3" w14:textId="77777777" w:rsidR="00C80A01" w:rsidRDefault="0033367F" w:rsidP="00534D21">
            <w:pPr>
              <w:pStyle w:val="TableParagraph"/>
              <w:spacing w:before="0" w:line="276" w:lineRule="auto"/>
              <w:ind w:left="107"/>
              <w:rPr>
                <w:sz w:val="28"/>
              </w:rPr>
            </w:pPr>
            <w:r>
              <w:rPr>
                <w:sz w:val="28"/>
              </w:rPr>
              <w:t>Tầm quan trọng của dinh dưỡng đối với TDTT</w:t>
            </w:r>
          </w:p>
        </w:tc>
        <w:tc>
          <w:tcPr>
            <w:tcW w:w="1710" w:type="dxa"/>
          </w:tcPr>
          <w:p w14:paraId="09E5B7C4" w14:textId="77777777" w:rsidR="00C80A01" w:rsidRDefault="0033367F" w:rsidP="00534D21">
            <w:pPr>
              <w:pStyle w:val="TableParagraph"/>
              <w:spacing w:before="0" w:line="276" w:lineRule="auto"/>
              <w:ind w:left="329" w:right="318"/>
              <w:jc w:val="center"/>
              <w:rPr>
                <w:sz w:val="28"/>
              </w:rPr>
            </w:pPr>
            <w:r>
              <w:rPr>
                <w:sz w:val="28"/>
              </w:rPr>
              <w:t>3. (0,4)</w:t>
            </w:r>
          </w:p>
        </w:tc>
        <w:tc>
          <w:tcPr>
            <w:tcW w:w="1860" w:type="dxa"/>
          </w:tcPr>
          <w:p w14:paraId="09E5B7C5" w14:textId="77777777" w:rsidR="00C80A01" w:rsidRDefault="00C80A01" w:rsidP="00534D21">
            <w:pPr>
              <w:pStyle w:val="TableParagraph"/>
              <w:spacing w:before="0" w:line="276" w:lineRule="auto"/>
              <w:rPr>
                <w:sz w:val="28"/>
              </w:rPr>
            </w:pPr>
          </w:p>
        </w:tc>
        <w:tc>
          <w:tcPr>
            <w:tcW w:w="1635" w:type="dxa"/>
          </w:tcPr>
          <w:p w14:paraId="09E5B7C6" w14:textId="77777777" w:rsidR="00C80A01" w:rsidRDefault="00C80A01" w:rsidP="00534D21">
            <w:pPr>
              <w:pStyle w:val="TableParagraph"/>
              <w:spacing w:before="0" w:line="276" w:lineRule="auto"/>
              <w:rPr>
                <w:sz w:val="28"/>
              </w:rPr>
            </w:pPr>
          </w:p>
        </w:tc>
      </w:tr>
      <w:tr w:rsidR="00C80A01" w14:paraId="09E5B7CD" w14:textId="77777777">
        <w:trPr>
          <w:trHeight w:val="581"/>
        </w:trPr>
        <w:tc>
          <w:tcPr>
            <w:tcW w:w="1255" w:type="dxa"/>
          </w:tcPr>
          <w:p w14:paraId="09E5B7C8" w14:textId="77777777" w:rsidR="00C80A01" w:rsidRDefault="00C80A01" w:rsidP="00534D21">
            <w:pPr>
              <w:pStyle w:val="TableParagraph"/>
              <w:spacing w:before="0" w:line="276" w:lineRule="auto"/>
              <w:rPr>
                <w:sz w:val="28"/>
              </w:rPr>
            </w:pPr>
          </w:p>
        </w:tc>
        <w:tc>
          <w:tcPr>
            <w:tcW w:w="3990" w:type="dxa"/>
          </w:tcPr>
          <w:p w14:paraId="09E5B7C9" w14:textId="77777777" w:rsidR="00C80A01" w:rsidRDefault="0033367F" w:rsidP="00534D21">
            <w:pPr>
              <w:pStyle w:val="TableParagraph"/>
              <w:spacing w:before="0" w:line="276" w:lineRule="auto"/>
              <w:ind w:left="107"/>
              <w:rPr>
                <w:b/>
                <w:sz w:val="28"/>
              </w:rPr>
            </w:pPr>
            <w:r>
              <w:rPr>
                <w:b/>
                <w:sz w:val="28"/>
              </w:rPr>
              <w:t>TỔNG ĐIỂM</w:t>
            </w:r>
          </w:p>
        </w:tc>
        <w:tc>
          <w:tcPr>
            <w:tcW w:w="1710" w:type="dxa"/>
          </w:tcPr>
          <w:p w14:paraId="09E5B7CA" w14:textId="77777777" w:rsidR="00C80A01" w:rsidRDefault="0033367F" w:rsidP="00534D21">
            <w:pPr>
              <w:pStyle w:val="TableParagraph"/>
              <w:spacing w:before="0" w:line="276" w:lineRule="auto"/>
              <w:ind w:left="329" w:right="319"/>
              <w:jc w:val="center"/>
              <w:rPr>
                <w:b/>
                <w:sz w:val="28"/>
              </w:rPr>
            </w:pPr>
            <w:r>
              <w:rPr>
                <w:b/>
                <w:sz w:val="28"/>
              </w:rPr>
              <w:t>1,2 điểm</w:t>
            </w:r>
          </w:p>
        </w:tc>
        <w:tc>
          <w:tcPr>
            <w:tcW w:w="1860" w:type="dxa"/>
          </w:tcPr>
          <w:p w14:paraId="09E5B7CB" w14:textId="77777777" w:rsidR="00C80A01" w:rsidRDefault="0033367F" w:rsidP="00534D21">
            <w:pPr>
              <w:pStyle w:val="TableParagraph"/>
              <w:spacing w:before="0" w:line="276" w:lineRule="auto"/>
              <w:ind w:left="404" w:right="393"/>
              <w:jc w:val="center"/>
              <w:rPr>
                <w:b/>
                <w:sz w:val="28"/>
              </w:rPr>
            </w:pPr>
            <w:r>
              <w:rPr>
                <w:b/>
                <w:sz w:val="28"/>
              </w:rPr>
              <w:t>0,8 điểm</w:t>
            </w:r>
          </w:p>
        </w:tc>
        <w:tc>
          <w:tcPr>
            <w:tcW w:w="1635" w:type="dxa"/>
          </w:tcPr>
          <w:p w14:paraId="09E5B7CC" w14:textId="77777777" w:rsidR="00C80A01" w:rsidRDefault="0033367F" w:rsidP="00534D21">
            <w:pPr>
              <w:pStyle w:val="TableParagraph"/>
              <w:spacing w:before="0" w:line="276" w:lineRule="auto"/>
              <w:ind w:left="311"/>
              <w:rPr>
                <w:b/>
                <w:sz w:val="28"/>
              </w:rPr>
            </w:pPr>
            <w:r>
              <w:rPr>
                <w:b/>
                <w:sz w:val="28"/>
              </w:rPr>
              <w:t>8.0 điểm</w:t>
            </w:r>
          </w:p>
        </w:tc>
      </w:tr>
    </w:tbl>
    <w:p w14:paraId="5E7D3474" w14:textId="77777777" w:rsidR="00534D21" w:rsidRPr="00534D21" w:rsidRDefault="00534D21" w:rsidP="00534D21">
      <w:pPr>
        <w:pStyle w:val="BodyText"/>
        <w:spacing w:line="276" w:lineRule="auto"/>
        <w:rPr>
          <w:sz w:val="30"/>
          <w:lang w:val="en-US"/>
        </w:rPr>
      </w:pPr>
    </w:p>
    <w:p w14:paraId="09E5B7CF" w14:textId="77777777" w:rsidR="00C80A01" w:rsidRDefault="0033367F" w:rsidP="00534D21">
      <w:pPr>
        <w:pStyle w:val="Heading1"/>
        <w:numPr>
          <w:ilvl w:val="0"/>
          <w:numId w:val="1"/>
        </w:numPr>
        <w:tabs>
          <w:tab w:val="left" w:pos="572"/>
        </w:tabs>
        <w:spacing w:line="276" w:lineRule="auto"/>
        <w:ind w:left="571" w:hanging="332"/>
      </w:pPr>
      <w:r>
        <w:t>YÊU CẦU VÀ HÌNH THỨC TỔ CHỨC KIỂM</w:t>
      </w:r>
      <w:r>
        <w:rPr>
          <w:spacing w:val="-29"/>
        </w:rPr>
        <w:t xml:space="preserve"> </w:t>
      </w:r>
      <w:r>
        <w:t>TRA</w:t>
      </w:r>
    </w:p>
    <w:p w14:paraId="09E5B7D0" w14:textId="77777777" w:rsidR="00C80A01" w:rsidRDefault="0033367F" w:rsidP="00534D21">
      <w:pPr>
        <w:pStyle w:val="ListParagraph"/>
        <w:numPr>
          <w:ilvl w:val="0"/>
          <w:numId w:val="2"/>
        </w:numPr>
        <w:tabs>
          <w:tab w:val="left" w:pos="404"/>
        </w:tabs>
        <w:spacing w:before="0" w:line="276" w:lineRule="auto"/>
        <w:ind w:left="403"/>
        <w:rPr>
          <w:sz w:val="28"/>
        </w:rPr>
      </w:pPr>
      <w:r>
        <w:rPr>
          <w:sz w:val="28"/>
        </w:rPr>
        <w:t>Chuẩn bị nơi kiểm tra đúng qui cách và đảm bảo an toàn cho học</w:t>
      </w:r>
      <w:r>
        <w:rPr>
          <w:spacing w:val="-22"/>
          <w:sz w:val="28"/>
        </w:rPr>
        <w:t xml:space="preserve"> </w:t>
      </w:r>
      <w:r>
        <w:rPr>
          <w:sz w:val="28"/>
        </w:rPr>
        <w:t>sinh.</w:t>
      </w:r>
    </w:p>
    <w:p w14:paraId="09E5B7D1" w14:textId="77777777" w:rsidR="00C80A01" w:rsidRDefault="00C80A01" w:rsidP="00534D21">
      <w:pPr>
        <w:spacing w:line="276" w:lineRule="auto"/>
        <w:rPr>
          <w:sz w:val="28"/>
        </w:rPr>
        <w:sectPr w:rsidR="00C80A01" w:rsidSect="00534D21">
          <w:type w:val="continuous"/>
          <w:pgSz w:w="12240" w:h="15840"/>
          <w:pgMar w:top="1060" w:right="1041" w:bottom="280" w:left="1276" w:header="720" w:footer="720" w:gutter="0"/>
          <w:cols w:space="720"/>
        </w:sectPr>
      </w:pPr>
    </w:p>
    <w:p w14:paraId="09E5B7D2" w14:textId="77777777" w:rsidR="00C80A01" w:rsidRDefault="0033367F" w:rsidP="00534D21">
      <w:pPr>
        <w:pStyle w:val="ListParagraph"/>
        <w:numPr>
          <w:ilvl w:val="0"/>
          <w:numId w:val="2"/>
        </w:numPr>
        <w:tabs>
          <w:tab w:val="left" w:pos="416"/>
        </w:tabs>
        <w:spacing w:before="0" w:line="276" w:lineRule="auto"/>
        <w:ind w:right="212" w:firstLine="0"/>
        <w:jc w:val="both"/>
        <w:rPr>
          <w:sz w:val="28"/>
        </w:rPr>
      </w:pPr>
      <w:r>
        <w:rPr>
          <w:spacing w:val="-3"/>
          <w:sz w:val="28"/>
        </w:rPr>
        <w:lastRenderedPageBreak/>
        <w:t xml:space="preserve">Trước </w:t>
      </w:r>
      <w:r>
        <w:rPr>
          <w:sz w:val="28"/>
        </w:rPr>
        <w:t>khi kiểm tra, giáo viên phổ biến nội dung, yêu cầu sau đó cho các em khởi động, ôn bài (nếu</w:t>
      </w:r>
      <w:r>
        <w:rPr>
          <w:spacing w:val="-4"/>
          <w:sz w:val="28"/>
        </w:rPr>
        <w:t xml:space="preserve"> </w:t>
      </w:r>
      <w:r>
        <w:rPr>
          <w:sz w:val="28"/>
        </w:rPr>
        <w:t>cần).</w:t>
      </w:r>
    </w:p>
    <w:p w14:paraId="09E5B7D3" w14:textId="77777777" w:rsidR="00C80A01" w:rsidRDefault="0033367F" w:rsidP="00534D21">
      <w:pPr>
        <w:pStyle w:val="ListParagraph"/>
        <w:numPr>
          <w:ilvl w:val="0"/>
          <w:numId w:val="2"/>
        </w:numPr>
        <w:tabs>
          <w:tab w:val="left" w:pos="404"/>
        </w:tabs>
        <w:spacing w:before="0" w:line="276" w:lineRule="auto"/>
        <w:ind w:left="403"/>
        <w:rPr>
          <w:sz w:val="28"/>
        </w:rPr>
      </w:pPr>
      <w:r>
        <w:rPr>
          <w:sz w:val="28"/>
        </w:rPr>
        <w:t>Chỉ kiểm tra những học sinh có đủ sức khoẻ và tham gia học tập đầy</w:t>
      </w:r>
      <w:r>
        <w:rPr>
          <w:spacing w:val="-26"/>
          <w:sz w:val="28"/>
        </w:rPr>
        <w:t xml:space="preserve"> </w:t>
      </w:r>
      <w:r>
        <w:rPr>
          <w:sz w:val="28"/>
        </w:rPr>
        <w:t>đủ.</w:t>
      </w:r>
    </w:p>
    <w:p w14:paraId="09E5B7D4" w14:textId="77777777" w:rsidR="00C80A01" w:rsidRDefault="0033367F" w:rsidP="00534D21">
      <w:pPr>
        <w:pStyle w:val="ListParagraph"/>
        <w:numPr>
          <w:ilvl w:val="0"/>
          <w:numId w:val="2"/>
        </w:numPr>
        <w:tabs>
          <w:tab w:val="left" w:pos="413"/>
        </w:tabs>
        <w:spacing w:before="0" w:line="276" w:lineRule="auto"/>
        <w:ind w:right="208" w:firstLine="0"/>
        <w:jc w:val="both"/>
        <w:rPr>
          <w:sz w:val="28"/>
        </w:rPr>
      </w:pPr>
      <w:r>
        <w:rPr>
          <w:sz w:val="28"/>
        </w:rPr>
        <w:t>Phần kiểm tra lý thuyết, giáo viên có thể kiểm tra ngay hoặc cũng có thể kiểm tra tách ra vào giờ khác, học sinh có thể làm bài ở trong lớp hoặc ngay ngoài sân tập bằng hình thức bốc thăm trả lời vấn</w:t>
      </w:r>
      <w:r>
        <w:rPr>
          <w:spacing w:val="-8"/>
          <w:sz w:val="28"/>
        </w:rPr>
        <w:t xml:space="preserve"> </w:t>
      </w:r>
      <w:r>
        <w:rPr>
          <w:sz w:val="28"/>
        </w:rPr>
        <w:t>đáp.</w:t>
      </w:r>
    </w:p>
    <w:p w14:paraId="09E5B7D5" w14:textId="77777777" w:rsidR="00C80A01" w:rsidRDefault="0033367F" w:rsidP="00534D21">
      <w:pPr>
        <w:pStyle w:val="ListParagraph"/>
        <w:numPr>
          <w:ilvl w:val="0"/>
          <w:numId w:val="2"/>
        </w:numPr>
        <w:tabs>
          <w:tab w:val="left" w:pos="432"/>
        </w:tabs>
        <w:spacing w:before="0" w:line="276" w:lineRule="auto"/>
        <w:ind w:right="208" w:firstLine="0"/>
        <w:jc w:val="both"/>
        <w:rPr>
          <w:sz w:val="28"/>
        </w:rPr>
      </w:pPr>
      <w:r>
        <w:rPr>
          <w:sz w:val="28"/>
        </w:rPr>
        <w:t>Phần kiểm tra thực hành, giáo viên có thể tổ chức kiểm tra làm nhiều đợt,</w:t>
      </w:r>
      <w:r>
        <w:rPr>
          <w:sz w:val="28"/>
          <w:lang w:val="vi-VN"/>
        </w:rPr>
        <w:t xml:space="preserve"> chạy cự li trung bình</w:t>
      </w:r>
      <w:r>
        <w:rPr>
          <w:sz w:val="28"/>
        </w:rPr>
        <w:t xml:space="preserve"> mỗi đợt từ </w:t>
      </w:r>
      <w:r>
        <w:rPr>
          <w:sz w:val="28"/>
          <w:lang w:val="vi-VN"/>
        </w:rPr>
        <w:t>2</w:t>
      </w:r>
      <w:r>
        <w:rPr>
          <w:sz w:val="28"/>
        </w:rPr>
        <w:t xml:space="preserve"> đến </w:t>
      </w:r>
      <w:r>
        <w:rPr>
          <w:sz w:val="28"/>
          <w:lang w:val="vi-VN"/>
        </w:rPr>
        <w:t>3</w:t>
      </w:r>
      <w:r>
        <w:rPr>
          <w:sz w:val="28"/>
        </w:rPr>
        <w:t xml:space="preserve"> học sinh, mỗi học sinh thực hiện 01 lần và lấy </w:t>
      </w:r>
      <w:r>
        <w:rPr>
          <w:sz w:val="28"/>
          <w:lang w:val="vi-VN"/>
        </w:rPr>
        <w:t>thành tích</w:t>
      </w:r>
      <w:r>
        <w:rPr>
          <w:sz w:val="28"/>
        </w:rPr>
        <w:t>.</w:t>
      </w:r>
    </w:p>
    <w:p w14:paraId="09E5B7D6" w14:textId="77777777" w:rsidR="00C80A01" w:rsidRDefault="0033367F" w:rsidP="00534D21">
      <w:pPr>
        <w:pStyle w:val="ListParagraph"/>
        <w:numPr>
          <w:ilvl w:val="0"/>
          <w:numId w:val="2"/>
        </w:numPr>
        <w:tabs>
          <w:tab w:val="left" w:pos="406"/>
        </w:tabs>
        <w:spacing w:before="0" w:line="276" w:lineRule="auto"/>
        <w:ind w:right="208" w:firstLine="0"/>
        <w:jc w:val="both"/>
        <w:rPr>
          <w:sz w:val="28"/>
        </w:rPr>
      </w:pPr>
      <w:r>
        <w:rPr>
          <w:sz w:val="28"/>
        </w:rPr>
        <w:t xml:space="preserve">Bảng thành tích và biểu điểm được tính theo chuẩn của sách giáo viên. </w:t>
      </w:r>
      <w:r>
        <w:rPr>
          <w:spacing w:val="-5"/>
          <w:sz w:val="28"/>
        </w:rPr>
        <w:t xml:space="preserve">Tuỳ </w:t>
      </w:r>
      <w:r>
        <w:rPr>
          <w:sz w:val="28"/>
        </w:rPr>
        <w:t>tình hình thực tế của từng trường mà giáo viên có thể thống nhất và điều chỉnh cho phù</w:t>
      </w:r>
      <w:r>
        <w:rPr>
          <w:spacing w:val="-19"/>
          <w:sz w:val="28"/>
        </w:rPr>
        <w:t xml:space="preserve"> </w:t>
      </w:r>
      <w:r>
        <w:rPr>
          <w:sz w:val="28"/>
        </w:rPr>
        <w:t>hợp.</w:t>
      </w:r>
    </w:p>
    <w:p w14:paraId="09E5B7D7" w14:textId="77777777" w:rsidR="00C80A01" w:rsidRDefault="0033367F" w:rsidP="00534D21">
      <w:pPr>
        <w:pStyle w:val="Heading1"/>
        <w:numPr>
          <w:ilvl w:val="0"/>
          <w:numId w:val="1"/>
        </w:numPr>
        <w:tabs>
          <w:tab w:val="left" w:pos="584"/>
        </w:tabs>
        <w:spacing w:line="276" w:lineRule="auto"/>
      </w:pPr>
      <w:r>
        <w:t>NỘI DUNG</w:t>
      </w:r>
      <w:r>
        <w:rPr>
          <w:spacing w:val="-2"/>
        </w:rPr>
        <w:t xml:space="preserve"> </w:t>
      </w:r>
      <w:r>
        <w:t>ĐỀ</w:t>
      </w:r>
    </w:p>
    <w:p w14:paraId="09E5B7D8" w14:textId="77777777" w:rsidR="00C80A01" w:rsidRDefault="0033367F" w:rsidP="00534D21">
      <w:pPr>
        <w:spacing w:line="276" w:lineRule="auto"/>
        <w:ind w:left="240"/>
        <w:rPr>
          <w:b/>
          <w:sz w:val="28"/>
        </w:rPr>
      </w:pPr>
      <w:r>
        <w:rPr>
          <w:b/>
          <w:sz w:val="28"/>
          <w:u w:val="thick"/>
        </w:rPr>
        <w:t>Phần I: Lý thuyết ( 2,0 điểm).</w:t>
      </w:r>
    </w:p>
    <w:p w14:paraId="09E5B7D9" w14:textId="77777777" w:rsidR="00C80A01" w:rsidRDefault="00C80A01" w:rsidP="00534D21">
      <w:pPr>
        <w:pStyle w:val="NormalWeb"/>
        <w:shd w:val="clear" w:color="auto" w:fill="FFFFFF"/>
        <w:spacing w:beforeAutospacing="0" w:afterAutospacing="0" w:line="276" w:lineRule="auto"/>
        <w:rPr>
          <w:sz w:val="28"/>
          <w:szCs w:val="28"/>
          <w:shd w:val="clear" w:color="auto" w:fill="FFFFFF"/>
        </w:rPr>
      </w:pPr>
    </w:p>
    <w:p w14:paraId="09E5B7DA" w14:textId="77777777" w:rsidR="00C80A01" w:rsidRDefault="0033367F" w:rsidP="00534D21">
      <w:pPr>
        <w:pStyle w:val="NormalWeb"/>
        <w:shd w:val="clear" w:color="auto" w:fill="FFFFFF"/>
        <w:spacing w:beforeAutospacing="0" w:afterAutospacing="0" w:line="276" w:lineRule="auto"/>
        <w:rPr>
          <w:sz w:val="28"/>
          <w:szCs w:val="28"/>
        </w:rPr>
      </w:pPr>
      <w:r>
        <w:rPr>
          <w:sz w:val="28"/>
          <w:szCs w:val="28"/>
          <w:shd w:val="clear" w:color="auto" w:fill="FFFFFF"/>
        </w:rPr>
        <w:t>Em hãy khoanh tròn chỉ một chữ cái in hoa vào trước câu trả lời đúng.</w:t>
      </w:r>
    </w:p>
    <w:p w14:paraId="09E5B7DB" w14:textId="77777777" w:rsidR="00C80A01" w:rsidRDefault="0033367F" w:rsidP="00534D21">
      <w:pPr>
        <w:pStyle w:val="NormalWeb"/>
        <w:shd w:val="clear" w:color="auto" w:fill="FFFFFF"/>
        <w:spacing w:beforeAutospacing="0" w:afterAutospacing="0" w:line="276" w:lineRule="auto"/>
        <w:rPr>
          <w:sz w:val="28"/>
          <w:szCs w:val="28"/>
          <w:lang w:val="vi-VN"/>
        </w:rPr>
      </w:pPr>
      <w:r>
        <w:rPr>
          <w:sz w:val="28"/>
          <w:szCs w:val="28"/>
          <w:shd w:val="clear" w:color="auto" w:fill="FFFFFF"/>
        </w:rPr>
        <w:t xml:space="preserve">1. Em hãy cho biết, </w:t>
      </w:r>
      <w:r>
        <w:rPr>
          <w:sz w:val="28"/>
          <w:szCs w:val="28"/>
          <w:shd w:val="clear" w:color="auto" w:fill="FFFFFF"/>
          <w:lang w:val="vi-VN"/>
        </w:rPr>
        <w:t>bộ phận nào không được tính khi về đích trong chạy cự li trung bình</w:t>
      </w:r>
      <w:r>
        <w:rPr>
          <w:sz w:val="28"/>
          <w:szCs w:val="28"/>
          <w:shd w:val="clear" w:color="auto" w:fill="FFFFFF"/>
        </w:rPr>
        <w:t>:</w:t>
      </w:r>
      <w:r>
        <w:rPr>
          <w:sz w:val="28"/>
          <w:szCs w:val="28"/>
          <w:shd w:val="clear" w:color="auto" w:fill="FFFFFF"/>
        </w:rPr>
        <w:br/>
        <w:t xml:space="preserve">A. </w:t>
      </w:r>
      <w:r>
        <w:rPr>
          <w:sz w:val="28"/>
          <w:szCs w:val="28"/>
          <w:shd w:val="clear" w:color="auto" w:fill="FFFFFF"/>
          <w:lang w:val="vi-VN"/>
        </w:rPr>
        <w:t>Đầu</w:t>
      </w:r>
      <w:r>
        <w:rPr>
          <w:sz w:val="28"/>
          <w:szCs w:val="28"/>
          <w:shd w:val="clear" w:color="auto" w:fill="FFFFFF"/>
        </w:rPr>
        <w:br/>
        <w:t xml:space="preserve">B. </w:t>
      </w:r>
      <w:r>
        <w:rPr>
          <w:sz w:val="28"/>
          <w:szCs w:val="28"/>
          <w:shd w:val="clear" w:color="auto" w:fill="FFFFFF"/>
          <w:lang w:val="vi-VN"/>
        </w:rPr>
        <w:t>Cổ</w:t>
      </w:r>
      <w:r>
        <w:rPr>
          <w:sz w:val="28"/>
          <w:szCs w:val="28"/>
          <w:shd w:val="clear" w:color="auto" w:fill="FFFFFF"/>
        </w:rPr>
        <w:br/>
        <w:t xml:space="preserve">C. </w:t>
      </w:r>
      <w:r>
        <w:rPr>
          <w:sz w:val="28"/>
          <w:szCs w:val="28"/>
          <w:shd w:val="clear" w:color="auto" w:fill="FFFFFF"/>
          <w:lang w:val="vi-VN"/>
        </w:rPr>
        <w:t>Tay, chân</w:t>
      </w:r>
      <w:r>
        <w:rPr>
          <w:sz w:val="28"/>
          <w:szCs w:val="28"/>
          <w:shd w:val="clear" w:color="auto" w:fill="FFFFFF"/>
        </w:rPr>
        <w:br/>
        <w:t xml:space="preserve">D. </w:t>
      </w:r>
      <w:r>
        <w:rPr>
          <w:sz w:val="28"/>
          <w:szCs w:val="28"/>
          <w:shd w:val="clear" w:color="auto" w:fill="FFFFFF"/>
          <w:lang w:val="vi-VN"/>
        </w:rPr>
        <w:t>Tất cả phương án trên.</w:t>
      </w:r>
    </w:p>
    <w:p w14:paraId="09E5B7DC" w14:textId="77777777" w:rsidR="00C80A01" w:rsidRDefault="0033367F" w:rsidP="00534D21">
      <w:pPr>
        <w:pStyle w:val="NormalWeb"/>
        <w:shd w:val="clear" w:color="auto" w:fill="FFFFFF"/>
        <w:spacing w:beforeAutospacing="0" w:afterAutospacing="0" w:line="276" w:lineRule="auto"/>
        <w:rPr>
          <w:sz w:val="28"/>
          <w:szCs w:val="28"/>
        </w:rPr>
      </w:pPr>
      <w:r w:rsidRPr="0033367F">
        <w:rPr>
          <w:sz w:val="28"/>
          <w:szCs w:val="28"/>
          <w:shd w:val="clear" w:color="auto" w:fill="FFFFFF"/>
          <w:lang w:val="vi-VN"/>
        </w:rPr>
        <w:t>2. Em hãy cho biết, tập chạy bền như thế nào là tốt nhất?</w:t>
      </w:r>
      <w:r w:rsidRPr="0033367F">
        <w:rPr>
          <w:sz w:val="28"/>
          <w:szCs w:val="28"/>
          <w:shd w:val="clear" w:color="auto" w:fill="FFFFFF"/>
          <w:lang w:val="vi-VN"/>
        </w:rPr>
        <w:br/>
        <w:t>A. Tập càng nhiều càng tốt.</w:t>
      </w:r>
      <w:r w:rsidRPr="0033367F">
        <w:rPr>
          <w:sz w:val="28"/>
          <w:szCs w:val="28"/>
          <w:shd w:val="clear" w:color="auto" w:fill="FFFFFF"/>
          <w:lang w:val="vi-VN"/>
        </w:rPr>
        <w:br/>
        <w:t>B. Tập vừa với sức của mình.</w:t>
      </w:r>
      <w:r w:rsidRPr="0033367F">
        <w:rPr>
          <w:sz w:val="28"/>
          <w:szCs w:val="28"/>
          <w:shd w:val="clear" w:color="auto" w:fill="FFFFFF"/>
          <w:lang w:val="vi-VN"/>
        </w:rPr>
        <w:br/>
        <w:t>C. Tập ít thì mới tốt.</w:t>
      </w:r>
      <w:r w:rsidRPr="0033367F">
        <w:rPr>
          <w:sz w:val="28"/>
          <w:szCs w:val="28"/>
          <w:shd w:val="clear" w:color="auto" w:fill="FFFFFF"/>
          <w:lang w:val="vi-VN"/>
        </w:rPr>
        <w:br/>
      </w:r>
      <w:r>
        <w:rPr>
          <w:sz w:val="28"/>
          <w:szCs w:val="28"/>
          <w:shd w:val="clear" w:color="auto" w:fill="FFFFFF"/>
        </w:rPr>
        <w:t>D. Không cần rèn luyện vẫn chạy tốt.</w:t>
      </w:r>
    </w:p>
    <w:p w14:paraId="09E5B7DD" w14:textId="77777777" w:rsidR="00C80A01" w:rsidRDefault="0033367F" w:rsidP="00534D21">
      <w:pPr>
        <w:pStyle w:val="NormalWeb"/>
        <w:shd w:val="clear" w:color="auto" w:fill="FFFFFF"/>
        <w:spacing w:beforeAutospacing="0" w:afterAutospacing="0" w:line="276" w:lineRule="auto"/>
        <w:rPr>
          <w:sz w:val="28"/>
          <w:szCs w:val="28"/>
        </w:rPr>
      </w:pPr>
      <w:r>
        <w:rPr>
          <w:sz w:val="28"/>
          <w:szCs w:val="28"/>
          <w:shd w:val="clear" w:color="auto" w:fill="FFFFFF"/>
        </w:rPr>
        <w:t xml:space="preserve">3. Em hãy cho biết </w:t>
      </w:r>
      <w:r>
        <w:rPr>
          <w:sz w:val="28"/>
          <w:szCs w:val="28"/>
          <w:shd w:val="clear" w:color="auto" w:fill="FFFFFF"/>
          <w:lang w:val="vi-VN"/>
        </w:rPr>
        <w:t>đâu không phải kĩ thuật nhảy xa kiểu ngồi</w:t>
      </w:r>
      <w:r>
        <w:rPr>
          <w:sz w:val="28"/>
          <w:szCs w:val="28"/>
          <w:shd w:val="clear" w:color="auto" w:fill="FFFFFF"/>
        </w:rPr>
        <w:t>?</w:t>
      </w:r>
      <w:r>
        <w:rPr>
          <w:sz w:val="28"/>
          <w:szCs w:val="28"/>
          <w:shd w:val="clear" w:color="auto" w:fill="FFFFFF"/>
        </w:rPr>
        <w:br/>
        <w:t xml:space="preserve">A. </w:t>
      </w:r>
      <w:r>
        <w:rPr>
          <w:sz w:val="28"/>
          <w:szCs w:val="28"/>
          <w:shd w:val="clear" w:color="auto" w:fill="FFFFFF"/>
          <w:lang w:val="vi-VN"/>
        </w:rPr>
        <w:t>Chạy đà</w:t>
      </w:r>
      <w:r>
        <w:rPr>
          <w:sz w:val="28"/>
          <w:szCs w:val="28"/>
          <w:shd w:val="clear" w:color="auto" w:fill="FFFFFF"/>
        </w:rPr>
        <w:t>.</w:t>
      </w:r>
      <w:r>
        <w:rPr>
          <w:sz w:val="28"/>
          <w:szCs w:val="28"/>
          <w:shd w:val="clear" w:color="auto" w:fill="FFFFFF"/>
        </w:rPr>
        <w:br/>
        <w:t xml:space="preserve">B. </w:t>
      </w:r>
      <w:r>
        <w:rPr>
          <w:sz w:val="28"/>
          <w:szCs w:val="28"/>
          <w:shd w:val="clear" w:color="auto" w:fill="FFFFFF"/>
          <w:lang w:val="vi-VN"/>
        </w:rPr>
        <w:t>Giậm nhảy</w:t>
      </w:r>
      <w:r>
        <w:rPr>
          <w:sz w:val="28"/>
          <w:szCs w:val="28"/>
          <w:shd w:val="clear" w:color="auto" w:fill="FFFFFF"/>
        </w:rPr>
        <w:t>.</w:t>
      </w:r>
      <w:r>
        <w:rPr>
          <w:sz w:val="28"/>
          <w:szCs w:val="28"/>
          <w:shd w:val="clear" w:color="auto" w:fill="FFFFFF"/>
        </w:rPr>
        <w:br/>
        <w:t xml:space="preserve">C. </w:t>
      </w:r>
      <w:r>
        <w:rPr>
          <w:sz w:val="28"/>
          <w:szCs w:val="28"/>
          <w:shd w:val="clear" w:color="auto" w:fill="FFFFFF"/>
          <w:lang w:val="vi-VN"/>
        </w:rPr>
        <w:t>Bay trên không</w:t>
      </w:r>
      <w:r>
        <w:rPr>
          <w:sz w:val="28"/>
          <w:szCs w:val="28"/>
          <w:shd w:val="clear" w:color="auto" w:fill="FFFFFF"/>
        </w:rPr>
        <w:t>.</w:t>
      </w:r>
      <w:r>
        <w:rPr>
          <w:sz w:val="28"/>
          <w:szCs w:val="28"/>
          <w:shd w:val="clear" w:color="auto" w:fill="FFFFFF"/>
        </w:rPr>
        <w:br/>
        <w:t xml:space="preserve">D. </w:t>
      </w:r>
      <w:r>
        <w:rPr>
          <w:sz w:val="28"/>
          <w:szCs w:val="28"/>
          <w:shd w:val="clear" w:color="auto" w:fill="FFFFFF"/>
          <w:lang w:val="vi-VN"/>
        </w:rPr>
        <w:t>bước bộ</w:t>
      </w:r>
      <w:r>
        <w:rPr>
          <w:sz w:val="28"/>
          <w:szCs w:val="28"/>
          <w:shd w:val="clear" w:color="auto" w:fill="FFFFFF"/>
        </w:rPr>
        <w:t>.</w:t>
      </w:r>
    </w:p>
    <w:p w14:paraId="09E5B7DE" w14:textId="77777777" w:rsidR="00C80A01" w:rsidRDefault="0033367F" w:rsidP="00534D21">
      <w:pPr>
        <w:pStyle w:val="NormalWeb"/>
        <w:shd w:val="clear" w:color="auto" w:fill="FFFFFF"/>
        <w:spacing w:beforeAutospacing="0" w:afterAutospacing="0" w:line="276" w:lineRule="auto"/>
        <w:rPr>
          <w:sz w:val="28"/>
          <w:szCs w:val="28"/>
        </w:rPr>
      </w:pPr>
      <w:r>
        <w:rPr>
          <w:sz w:val="28"/>
          <w:szCs w:val="28"/>
          <w:shd w:val="clear" w:color="auto" w:fill="FFFFFF"/>
        </w:rPr>
        <w:t xml:space="preserve">4. Tập </w:t>
      </w:r>
      <w:r>
        <w:rPr>
          <w:sz w:val="28"/>
          <w:szCs w:val="28"/>
          <w:shd w:val="clear" w:color="auto" w:fill="FFFFFF"/>
          <w:lang w:val="vi-VN"/>
        </w:rPr>
        <w:t>thể dục</w:t>
      </w:r>
      <w:r>
        <w:rPr>
          <w:sz w:val="28"/>
          <w:szCs w:val="28"/>
          <w:shd w:val="clear" w:color="auto" w:fill="FFFFFF"/>
        </w:rPr>
        <w:t xml:space="preserve"> nhằm mục đích gì?</w:t>
      </w:r>
      <w:r>
        <w:rPr>
          <w:sz w:val="28"/>
          <w:szCs w:val="28"/>
          <w:shd w:val="clear" w:color="auto" w:fill="FFFFFF"/>
        </w:rPr>
        <w:br/>
        <w:t>A. Tăng cường sức khoẻ.</w:t>
      </w:r>
      <w:r>
        <w:rPr>
          <w:sz w:val="28"/>
          <w:szCs w:val="28"/>
          <w:shd w:val="clear" w:color="auto" w:fill="FFFFFF"/>
        </w:rPr>
        <w:br/>
        <w:t>B. Rèn luyện sức mạnh của chân.</w:t>
      </w:r>
      <w:r>
        <w:rPr>
          <w:sz w:val="28"/>
          <w:szCs w:val="28"/>
          <w:shd w:val="clear" w:color="auto" w:fill="FFFFFF"/>
        </w:rPr>
        <w:br/>
        <w:t>C. Rèn luyện sức mạnh của tay.</w:t>
      </w:r>
      <w:r>
        <w:rPr>
          <w:sz w:val="28"/>
          <w:szCs w:val="28"/>
          <w:shd w:val="clear" w:color="auto" w:fill="FFFFFF"/>
        </w:rPr>
        <w:br/>
        <w:t>D. Rèn luyện tư thế, dáng người .</w:t>
      </w:r>
    </w:p>
    <w:p w14:paraId="09E5B7DF" w14:textId="77777777" w:rsidR="00C80A01" w:rsidRDefault="0033367F" w:rsidP="00534D21">
      <w:pPr>
        <w:pStyle w:val="NormalWeb"/>
        <w:shd w:val="clear" w:color="auto" w:fill="FFFFFF"/>
        <w:spacing w:beforeAutospacing="0" w:afterAutospacing="0" w:line="276" w:lineRule="auto"/>
        <w:rPr>
          <w:sz w:val="28"/>
          <w:szCs w:val="28"/>
        </w:rPr>
      </w:pPr>
      <w:r>
        <w:rPr>
          <w:sz w:val="28"/>
          <w:szCs w:val="28"/>
          <w:shd w:val="clear" w:color="auto" w:fill="FFFFFF"/>
        </w:rPr>
        <w:t>5. Điền các cụm từ vào chỗ chấm của giai đoạn ra sức cuối cùng trong kĩ thuật ném bóng xa có đà cho đúng.</w:t>
      </w:r>
    </w:p>
    <w:p w14:paraId="09E5B7E0" w14:textId="77777777" w:rsidR="00C80A01" w:rsidRDefault="0033367F" w:rsidP="00534D21">
      <w:pPr>
        <w:pStyle w:val="NormalWeb"/>
        <w:shd w:val="clear" w:color="auto" w:fill="FFFFFF"/>
        <w:spacing w:beforeAutospacing="0" w:afterAutospacing="0" w:line="276" w:lineRule="auto"/>
        <w:rPr>
          <w:sz w:val="28"/>
          <w:szCs w:val="28"/>
        </w:rPr>
      </w:pPr>
      <w:r>
        <w:rPr>
          <w:sz w:val="28"/>
          <w:szCs w:val="28"/>
          <w:shd w:val="clear" w:color="auto" w:fill="FFFFFF"/>
        </w:rPr>
        <w:lastRenderedPageBreak/>
        <w:t>Kĩ thuật của giai đoạn ra sức cuối cùng bắt đầu khi chân khác bên với (1) ... cầm bóng đưa ra trước chạm đất. Tiếp theo, vừa xoay gót chân trước (chân cùng với bên tay cầm bóng ) vừa (2)..... nhanh - mạnh chân xuống đất và xoay thân từ (3) ... hướng ném thành lưng hưóng ném (lúc này thân người và tay cầm bóng ưỡn cong, căng như hình cánh cung).</w:t>
      </w:r>
      <w:r>
        <w:rPr>
          <w:sz w:val="28"/>
          <w:szCs w:val="28"/>
          <w:shd w:val="clear" w:color="auto" w:fill="FFFFFF"/>
        </w:rPr>
        <w:br/>
      </w:r>
      <w:r>
        <w:rPr>
          <w:sz w:val="28"/>
          <w:szCs w:val="28"/>
          <w:shd w:val="clear" w:color="auto" w:fill="FFFFFF"/>
        </w:rPr>
        <w:br/>
        <w:t>(1): A.Trước; B .Sau; C. Tay ; D. Phải.</w:t>
      </w:r>
      <w:r>
        <w:rPr>
          <w:sz w:val="28"/>
          <w:szCs w:val="28"/>
          <w:shd w:val="clear" w:color="auto" w:fill="FFFFFF"/>
        </w:rPr>
        <w:br/>
        <w:t>(2): A. Thân; B. Vai; C. Chân; D. Tay.</w:t>
      </w:r>
      <w:r>
        <w:rPr>
          <w:sz w:val="28"/>
          <w:szCs w:val="28"/>
          <w:shd w:val="clear" w:color="auto" w:fill="FFFFFF"/>
        </w:rPr>
        <w:br/>
        <w:t>(3): A.Mặt; B. Ngực; C. Vai; D. Lưng.</w:t>
      </w:r>
    </w:p>
    <w:p w14:paraId="09E5B7E1" w14:textId="77777777" w:rsidR="00C80A01" w:rsidRDefault="0033367F" w:rsidP="00534D21">
      <w:pPr>
        <w:pStyle w:val="ListParagraph"/>
        <w:tabs>
          <w:tab w:val="left" w:pos="521"/>
        </w:tabs>
        <w:spacing w:before="0" w:line="276" w:lineRule="auto"/>
        <w:ind w:left="0" w:right="210" w:firstLine="0"/>
        <w:rPr>
          <w:sz w:val="28"/>
        </w:rPr>
      </w:pPr>
      <w:r>
        <w:rPr>
          <w:spacing w:val="-3"/>
          <w:sz w:val="28"/>
          <w:lang w:val="vi-VN"/>
        </w:rPr>
        <w:t>6.</w:t>
      </w:r>
      <w:r>
        <w:rPr>
          <w:spacing w:val="-3"/>
          <w:sz w:val="28"/>
        </w:rPr>
        <w:t xml:space="preserve">Trong </w:t>
      </w:r>
      <w:r>
        <w:rPr>
          <w:sz w:val="28"/>
        </w:rPr>
        <w:t>tập luyện TDTT chế độ dinh dưỡng giàu Cacrbohydrate là điều kiện đẻ tối đa hóa thành tích tập luyện, đúng hay</w:t>
      </w:r>
      <w:r>
        <w:rPr>
          <w:spacing w:val="-10"/>
          <w:sz w:val="28"/>
        </w:rPr>
        <w:t xml:space="preserve"> </w:t>
      </w:r>
      <w:r>
        <w:rPr>
          <w:sz w:val="28"/>
        </w:rPr>
        <w:t>sai?</w:t>
      </w:r>
    </w:p>
    <w:p w14:paraId="09E5B7E2" w14:textId="77777777" w:rsidR="00C80A01" w:rsidRDefault="0033367F" w:rsidP="00534D21">
      <w:pPr>
        <w:pStyle w:val="ListParagraph"/>
        <w:tabs>
          <w:tab w:val="left" w:pos="1304"/>
        </w:tabs>
        <w:spacing w:before="0" w:line="276" w:lineRule="auto"/>
        <w:ind w:left="0" w:firstLine="0"/>
        <w:rPr>
          <w:sz w:val="28"/>
        </w:rPr>
      </w:pPr>
      <w:r>
        <w:rPr>
          <w:sz w:val="28"/>
          <w:lang w:val="vi-VN"/>
        </w:rPr>
        <w:t xml:space="preserve">A. </w:t>
      </w:r>
      <w:r>
        <w:rPr>
          <w:sz w:val="28"/>
        </w:rPr>
        <w:t>Đúng</w:t>
      </w:r>
    </w:p>
    <w:p w14:paraId="09E5B7E3" w14:textId="77777777" w:rsidR="00C80A01" w:rsidRDefault="0033367F" w:rsidP="00534D21">
      <w:pPr>
        <w:pStyle w:val="ListParagraph"/>
        <w:tabs>
          <w:tab w:val="left" w:pos="1287"/>
        </w:tabs>
        <w:spacing w:before="0" w:line="276" w:lineRule="auto"/>
        <w:ind w:left="0" w:firstLine="0"/>
        <w:rPr>
          <w:sz w:val="28"/>
        </w:rPr>
      </w:pPr>
      <w:r>
        <w:rPr>
          <w:sz w:val="28"/>
          <w:lang w:val="vi-VN"/>
        </w:rPr>
        <w:t xml:space="preserve">B. </w:t>
      </w:r>
      <w:r>
        <w:rPr>
          <w:sz w:val="28"/>
        </w:rPr>
        <w:t>Sai</w:t>
      </w:r>
    </w:p>
    <w:p w14:paraId="09E5B7E4" w14:textId="77777777" w:rsidR="00C80A01" w:rsidRDefault="0033367F" w:rsidP="00534D21">
      <w:pPr>
        <w:pStyle w:val="Heading1"/>
        <w:numPr>
          <w:ilvl w:val="0"/>
          <w:numId w:val="3"/>
        </w:numPr>
        <w:tabs>
          <w:tab w:val="left" w:pos="452"/>
        </w:tabs>
        <w:spacing w:line="276" w:lineRule="auto"/>
      </w:pPr>
      <w:r>
        <w:rPr>
          <w:u w:val="thick"/>
        </w:rPr>
        <w:t>Bảng đánh giá mức độ trả lời của học</w:t>
      </w:r>
      <w:r>
        <w:rPr>
          <w:spacing w:val="-13"/>
          <w:u w:val="thick"/>
        </w:rPr>
        <w:t xml:space="preserve"> </w:t>
      </w:r>
      <w:r>
        <w:rPr>
          <w:u w:val="thick"/>
        </w:rPr>
        <w:t>sinh.</w:t>
      </w:r>
    </w:p>
    <w:p w14:paraId="09E5B7E5" w14:textId="77777777" w:rsidR="00C80A01" w:rsidRDefault="00C80A01" w:rsidP="00534D21">
      <w:pPr>
        <w:pStyle w:val="BodyText"/>
        <w:spacing w:line="276" w:lineRule="auto"/>
        <w:rPr>
          <w:b/>
          <w:sz w:val="20"/>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908"/>
        <w:gridCol w:w="1159"/>
        <w:gridCol w:w="1417"/>
        <w:gridCol w:w="1495"/>
        <w:gridCol w:w="1495"/>
        <w:gridCol w:w="1495"/>
        <w:gridCol w:w="1495"/>
      </w:tblGrid>
      <w:tr w:rsidR="00C80A01" w14:paraId="09E5B7ED" w14:textId="77777777">
        <w:trPr>
          <w:trHeight w:val="581"/>
        </w:trPr>
        <w:tc>
          <w:tcPr>
            <w:tcW w:w="1908" w:type="dxa"/>
          </w:tcPr>
          <w:p w14:paraId="09E5B7E6" w14:textId="77777777" w:rsidR="00C80A01" w:rsidRDefault="0033367F" w:rsidP="00534D21">
            <w:pPr>
              <w:pStyle w:val="TableParagraph"/>
              <w:spacing w:before="0" w:line="276" w:lineRule="auto"/>
              <w:ind w:left="106"/>
              <w:rPr>
                <w:b/>
                <w:sz w:val="28"/>
              </w:rPr>
            </w:pPr>
            <w:r>
              <w:rPr>
                <w:b/>
                <w:sz w:val="28"/>
                <w:u w:val="thick"/>
              </w:rPr>
              <w:t>TT Câu hỏi</w:t>
            </w:r>
          </w:p>
        </w:tc>
        <w:tc>
          <w:tcPr>
            <w:tcW w:w="1159" w:type="dxa"/>
          </w:tcPr>
          <w:p w14:paraId="09E5B7E7" w14:textId="77777777" w:rsidR="00C80A01" w:rsidRDefault="0033367F" w:rsidP="00534D21">
            <w:pPr>
              <w:pStyle w:val="TableParagraph"/>
              <w:spacing w:before="0" w:line="276" w:lineRule="auto"/>
              <w:ind w:left="6"/>
              <w:jc w:val="center"/>
              <w:rPr>
                <w:b/>
                <w:sz w:val="28"/>
              </w:rPr>
            </w:pPr>
            <w:r>
              <w:rPr>
                <w:b/>
                <w:sz w:val="28"/>
                <w:u w:val="thick"/>
              </w:rPr>
              <w:t>1</w:t>
            </w:r>
          </w:p>
        </w:tc>
        <w:tc>
          <w:tcPr>
            <w:tcW w:w="1417" w:type="dxa"/>
          </w:tcPr>
          <w:p w14:paraId="09E5B7E8" w14:textId="77777777" w:rsidR="00C80A01" w:rsidRDefault="0033367F" w:rsidP="00534D21">
            <w:pPr>
              <w:pStyle w:val="TableParagraph"/>
              <w:spacing w:before="0" w:line="276" w:lineRule="auto"/>
              <w:ind w:left="8"/>
              <w:jc w:val="center"/>
              <w:rPr>
                <w:b/>
                <w:sz w:val="28"/>
              </w:rPr>
            </w:pPr>
            <w:r>
              <w:rPr>
                <w:b/>
                <w:sz w:val="28"/>
                <w:u w:val="thick"/>
              </w:rPr>
              <w:t>2</w:t>
            </w:r>
          </w:p>
        </w:tc>
        <w:tc>
          <w:tcPr>
            <w:tcW w:w="1495" w:type="dxa"/>
          </w:tcPr>
          <w:p w14:paraId="09E5B7E9" w14:textId="77777777" w:rsidR="00C80A01" w:rsidRDefault="0033367F" w:rsidP="00534D21">
            <w:pPr>
              <w:pStyle w:val="TableParagraph"/>
              <w:spacing w:before="0" w:line="276" w:lineRule="auto"/>
              <w:ind w:left="677"/>
              <w:rPr>
                <w:b/>
                <w:sz w:val="28"/>
              </w:rPr>
            </w:pPr>
            <w:r>
              <w:rPr>
                <w:b/>
                <w:sz w:val="28"/>
                <w:u w:val="thick"/>
              </w:rPr>
              <w:t>3</w:t>
            </w:r>
          </w:p>
        </w:tc>
        <w:tc>
          <w:tcPr>
            <w:tcW w:w="1495" w:type="dxa"/>
          </w:tcPr>
          <w:p w14:paraId="09E5B7EA" w14:textId="77777777" w:rsidR="00C80A01" w:rsidRDefault="0033367F" w:rsidP="00534D21">
            <w:pPr>
              <w:pStyle w:val="TableParagraph"/>
              <w:spacing w:before="0" w:line="276" w:lineRule="auto"/>
              <w:ind w:left="10"/>
              <w:jc w:val="center"/>
              <w:rPr>
                <w:b/>
                <w:sz w:val="28"/>
              </w:rPr>
            </w:pPr>
            <w:r>
              <w:rPr>
                <w:b/>
                <w:sz w:val="28"/>
                <w:u w:val="thick"/>
              </w:rPr>
              <w:t>4</w:t>
            </w:r>
          </w:p>
        </w:tc>
        <w:tc>
          <w:tcPr>
            <w:tcW w:w="1495" w:type="dxa"/>
          </w:tcPr>
          <w:p w14:paraId="09E5B7EB" w14:textId="77777777" w:rsidR="00C80A01" w:rsidRDefault="0033367F" w:rsidP="00534D21">
            <w:pPr>
              <w:pStyle w:val="TableParagraph"/>
              <w:spacing w:before="0" w:line="276" w:lineRule="auto"/>
              <w:ind w:left="10"/>
              <w:jc w:val="center"/>
              <w:rPr>
                <w:b/>
                <w:sz w:val="28"/>
              </w:rPr>
            </w:pPr>
            <w:r>
              <w:rPr>
                <w:b/>
                <w:sz w:val="28"/>
                <w:u w:val="thick"/>
              </w:rPr>
              <w:t>5</w:t>
            </w:r>
          </w:p>
        </w:tc>
        <w:tc>
          <w:tcPr>
            <w:tcW w:w="1495" w:type="dxa"/>
          </w:tcPr>
          <w:p w14:paraId="09E5B7EC" w14:textId="77777777" w:rsidR="00C80A01" w:rsidRDefault="0033367F" w:rsidP="00534D21">
            <w:pPr>
              <w:pStyle w:val="TableParagraph"/>
              <w:spacing w:before="0" w:line="276" w:lineRule="auto"/>
              <w:ind w:left="677"/>
              <w:rPr>
                <w:b/>
                <w:sz w:val="28"/>
              </w:rPr>
            </w:pPr>
            <w:r>
              <w:rPr>
                <w:b/>
                <w:sz w:val="28"/>
                <w:u w:val="thick"/>
              </w:rPr>
              <w:t>6</w:t>
            </w:r>
          </w:p>
        </w:tc>
      </w:tr>
      <w:tr w:rsidR="00C80A01" w14:paraId="09E5B7F5" w14:textId="77777777">
        <w:trPr>
          <w:trHeight w:val="581"/>
        </w:trPr>
        <w:tc>
          <w:tcPr>
            <w:tcW w:w="1908" w:type="dxa"/>
          </w:tcPr>
          <w:p w14:paraId="09E5B7EE" w14:textId="77777777" w:rsidR="00C80A01" w:rsidRDefault="0033367F" w:rsidP="00534D21">
            <w:pPr>
              <w:pStyle w:val="TableParagraph"/>
              <w:spacing w:before="0" w:line="276" w:lineRule="auto"/>
              <w:ind w:left="106"/>
              <w:rPr>
                <w:b/>
                <w:sz w:val="28"/>
              </w:rPr>
            </w:pPr>
            <w:r>
              <w:rPr>
                <w:b/>
                <w:sz w:val="28"/>
                <w:u w:val="thick"/>
              </w:rPr>
              <w:t>Đáp án đúng</w:t>
            </w:r>
          </w:p>
        </w:tc>
        <w:tc>
          <w:tcPr>
            <w:tcW w:w="1159" w:type="dxa"/>
          </w:tcPr>
          <w:p w14:paraId="09E5B7EF" w14:textId="77777777" w:rsidR="00C80A01" w:rsidRDefault="0033367F" w:rsidP="00534D21">
            <w:pPr>
              <w:pStyle w:val="TableParagraph"/>
              <w:spacing w:before="0" w:line="276" w:lineRule="auto"/>
              <w:ind w:left="11"/>
              <w:jc w:val="center"/>
              <w:rPr>
                <w:sz w:val="28"/>
                <w:lang w:val="vi-VN"/>
              </w:rPr>
            </w:pPr>
            <w:r>
              <w:rPr>
                <w:sz w:val="28"/>
                <w:lang w:val="vi-VN"/>
              </w:rPr>
              <w:t>D</w:t>
            </w:r>
          </w:p>
        </w:tc>
        <w:tc>
          <w:tcPr>
            <w:tcW w:w="1417" w:type="dxa"/>
          </w:tcPr>
          <w:p w14:paraId="09E5B7F0" w14:textId="77777777" w:rsidR="00C80A01" w:rsidRDefault="0033367F" w:rsidP="00534D21">
            <w:pPr>
              <w:pStyle w:val="TableParagraph"/>
              <w:spacing w:before="0" w:line="276" w:lineRule="auto"/>
              <w:ind w:left="12"/>
              <w:jc w:val="center"/>
              <w:rPr>
                <w:sz w:val="28"/>
              </w:rPr>
            </w:pPr>
            <w:r>
              <w:rPr>
                <w:sz w:val="28"/>
              </w:rPr>
              <w:t>B</w:t>
            </w:r>
          </w:p>
        </w:tc>
        <w:tc>
          <w:tcPr>
            <w:tcW w:w="1495" w:type="dxa"/>
          </w:tcPr>
          <w:p w14:paraId="09E5B7F1" w14:textId="77777777" w:rsidR="00C80A01" w:rsidRDefault="0033367F" w:rsidP="00534D21">
            <w:pPr>
              <w:pStyle w:val="TableParagraph"/>
              <w:spacing w:before="0" w:line="276" w:lineRule="auto"/>
              <w:ind w:left="645"/>
              <w:rPr>
                <w:sz w:val="28"/>
                <w:lang w:val="vi-VN"/>
              </w:rPr>
            </w:pPr>
            <w:r>
              <w:rPr>
                <w:sz w:val="28"/>
                <w:lang w:val="vi-VN"/>
              </w:rPr>
              <w:t>D</w:t>
            </w:r>
          </w:p>
        </w:tc>
        <w:tc>
          <w:tcPr>
            <w:tcW w:w="1495" w:type="dxa"/>
          </w:tcPr>
          <w:p w14:paraId="09E5B7F2" w14:textId="77777777" w:rsidR="00C80A01" w:rsidRDefault="0033367F" w:rsidP="00534D21">
            <w:pPr>
              <w:pStyle w:val="TableParagraph"/>
              <w:spacing w:before="0" w:line="276" w:lineRule="auto"/>
              <w:ind w:left="9"/>
              <w:jc w:val="center"/>
              <w:rPr>
                <w:sz w:val="28"/>
                <w:lang w:val="vi-VN"/>
              </w:rPr>
            </w:pPr>
            <w:r>
              <w:rPr>
                <w:sz w:val="28"/>
                <w:lang w:val="vi-VN"/>
              </w:rPr>
              <w:t>A</w:t>
            </w:r>
          </w:p>
        </w:tc>
        <w:tc>
          <w:tcPr>
            <w:tcW w:w="1495" w:type="dxa"/>
          </w:tcPr>
          <w:p w14:paraId="09E5B7F3" w14:textId="77777777" w:rsidR="00C80A01" w:rsidRDefault="0033367F" w:rsidP="00534D21">
            <w:pPr>
              <w:pStyle w:val="TableParagraph"/>
              <w:spacing w:before="0" w:line="276" w:lineRule="auto"/>
              <w:ind w:left="88" w:right="80"/>
              <w:jc w:val="center"/>
              <w:rPr>
                <w:sz w:val="28"/>
                <w:lang w:val="vi-VN"/>
              </w:rPr>
            </w:pPr>
            <w:r>
              <w:rPr>
                <w:sz w:val="28"/>
                <w:lang w:val="vi-VN"/>
              </w:rPr>
              <w:t>C</w:t>
            </w:r>
            <w:r>
              <w:rPr>
                <w:sz w:val="28"/>
              </w:rPr>
              <w:t xml:space="preserve">, </w:t>
            </w:r>
            <w:r>
              <w:rPr>
                <w:sz w:val="28"/>
                <w:lang w:val="vi-VN"/>
              </w:rPr>
              <w:t>C</w:t>
            </w:r>
            <w:r>
              <w:rPr>
                <w:sz w:val="28"/>
              </w:rPr>
              <w:t xml:space="preserve">, </w:t>
            </w:r>
            <w:r>
              <w:rPr>
                <w:sz w:val="28"/>
                <w:lang w:val="vi-VN"/>
              </w:rPr>
              <w:t>A</w:t>
            </w:r>
          </w:p>
        </w:tc>
        <w:tc>
          <w:tcPr>
            <w:tcW w:w="1495" w:type="dxa"/>
          </w:tcPr>
          <w:p w14:paraId="09E5B7F4" w14:textId="77777777" w:rsidR="00C80A01" w:rsidRDefault="0033367F" w:rsidP="00534D21">
            <w:pPr>
              <w:pStyle w:val="TableParagraph"/>
              <w:spacing w:before="0" w:line="276" w:lineRule="auto"/>
              <w:ind w:left="646"/>
              <w:rPr>
                <w:sz w:val="28"/>
                <w:lang w:val="vi-VN"/>
              </w:rPr>
            </w:pPr>
            <w:r>
              <w:rPr>
                <w:sz w:val="28"/>
                <w:lang w:val="vi-VN"/>
              </w:rPr>
              <w:t>A</w:t>
            </w:r>
          </w:p>
        </w:tc>
      </w:tr>
    </w:tbl>
    <w:p w14:paraId="09E5B7F6" w14:textId="77777777" w:rsidR="00C80A01" w:rsidRDefault="0033367F" w:rsidP="00534D21">
      <w:pPr>
        <w:spacing w:line="276" w:lineRule="auto"/>
        <w:ind w:firstLineChars="100" w:firstLine="281"/>
        <w:rPr>
          <w:b/>
          <w:sz w:val="28"/>
        </w:rPr>
      </w:pPr>
      <w:r>
        <w:rPr>
          <w:b/>
          <w:sz w:val="28"/>
          <w:u w:val="thick"/>
        </w:rPr>
        <w:t>Phần II: Thực Hành Vận Dụng ( 8,0 điểm).</w:t>
      </w:r>
    </w:p>
    <w:p w14:paraId="09E5B7F7" w14:textId="77777777" w:rsidR="00C80A01" w:rsidRDefault="0033367F" w:rsidP="00534D21">
      <w:pPr>
        <w:pStyle w:val="ListParagraph"/>
        <w:numPr>
          <w:ilvl w:val="0"/>
          <w:numId w:val="2"/>
        </w:numPr>
        <w:tabs>
          <w:tab w:val="left" w:pos="404"/>
        </w:tabs>
        <w:spacing w:before="0" w:line="276" w:lineRule="auto"/>
        <w:ind w:left="403"/>
        <w:rPr>
          <w:sz w:val="28"/>
        </w:rPr>
      </w:pPr>
      <w:r>
        <w:rPr>
          <w:sz w:val="28"/>
        </w:rPr>
        <w:t xml:space="preserve">Kiểm tra </w:t>
      </w:r>
      <w:r>
        <w:rPr>
          <w:sz w:val="28"/>
          <w:lang w:val="vi-VN"/>
        </w:rPr>
        <w:t>kĩ thuật chạy cự li trong bình.</w:t>
      </w:r>
    </w:p>
    <w:p w14:paraId="09E5B7F8" w14:textId="77777777" w:rsidR="00C80A01" w:rsidRDefault="0033367F" w:rsidP="00534D21">
      <w:pPr>
        <w:pStyle w:val="Heading2"/>
        <w:spacing w:before="0" w:line="276" w:lineRule="auto"/>
      </w:pPr>
      <w:r>
        <w:t>Bước 1: Chuyển giao nhiệm vụ học tập.</w:t>
      </w:r>
    </w:p>
    <w:p w14:paraId="09E5B7F9" w14:textId="77777777" w:rsidR="00C80A01" w:rsidRDefault="0033367F" w:rsidP="00534D21">
      <w:pPr>
        <w:pStyle w:val="ListParagraph"/>
        <w:numPr>
          <w:ilvl w:val="1"/>
          <w:numId w:val="2"/>
        </w:numPr>
        <w:spacing w:before="0" w:line="276" w:lineRule="auto"/>
        <w:ind w:left="426"/>
        <w:rPr>
          <w:sz w:val="28"/>
        </w:rPr>
      </w:pPr>
      <w:r>
        <w:rPr>
          <w:sz w:val="28"/>
        </w:rPr>
        <w:t>Gv phổ biến nội dung kiểm</w:t>
      </w:r>
      <w:r>
        <w:rPr>
          <w:spacing w:val="-9"/>
          <w:sz w:val="28"/>
        </w:rPr>
        <w:t xml:space="preserve"> </w:t>
      </w:r>
      <w:r>
        <w:rPr>
          <w:sz w:val="28"/>
        </w:rPr>
        <w:t>tra</w:t>
      </w:r>
    </w:p>
    <w:p w14:paraId="09E5B7FA" w14:textId="77777777" w:rsidR="00C80A01" w:rsidRDefault="0033367F" w:rsidP="00534D21">
      <w:pPr>
        <w:pStyle w:val="ListParagraph"/>
        <w:numPr>
          <w:ilvl w:val="1"/>
          <w:numId w:val="2"/>
        </w:numPr>
        <w:spacing w:before="0" w:line="276" w:lineRule="auto"/>
        <w:ind w:left="426"/>
        <w:rPr>
          <w:sz w:val="28"/>
        </w:rPr>
      </w:pPr>
      <w:r>
        <w:rPr>
          <w:sz w:val="28"/>
        </w:rPr>
        <w:t>Giáo viên lần cho lần lượt 3-5 học sinh lên thực</w:t>
      </w:r>
      <w:r>
        <w:rPr>
          <w:spacing w:val="-17"/>
          <w:sz w:val="28"/>
        </w:rPr>
        <w:t xml:space="preserve"> </w:t>
      </w:r>
      <w:r>
        <w:rPr>
          <w:sz w:val="28"/>
        </w:rPr>
        <w:t>hiện</w:t>
      </w:r>
    </w:p>
    <w:p w14:paraId="09E5B7FB" w14:textId="77777777" w:rsidR="00C80A01" w:rsidRDefault="0033367F" w:rsidP="00534D21">
      <w:pPr>
        <w:pStyle w:val="ListParagraph"/>
        <w:numPr>
          <w:ilvl w:val="1"/>
          <w:numId w:val="2"/>
        </w:numPr>
        <w:spacing w:before="0" w:line="276" w:lineRule="auto"/>
        <w:ind w:left="426"/>
        <w:rPr>
          <w:sz w:val="28"/>
        </w:rPr>
      </w:pPr>
      <w:r>
        <w:rPr>
          <w:sz w:val="28"/>
        </w:rPr>
        <w:t>Giáo viên quan sát đánh</w:t>
      </w:r>
      <w:r>
        <w:rPr>
          <w:spacing w:val="-10"/>
          <w:sz w:val="28"/>
        </w:rPr>
        <w:t xml:space="preserve"> </w:t>
      </w:r>
      <w:r>
        <w:rPr>
          <w:sz w:val="28"/>
        </w:rPr>
        <w:t>giá.</w:t>
      </w:r>
    </w:p>
    <w:p w14:paraId="09E5B7FC" w14:textId="77777777" w:rsidR="00C80A01" w:rsidRDefault="0033367F" w:rsidP="00534D21">
      <w:pPr>
        <w:pStyle w:val="Heading2"/>
        <w:spacing w:before="0" w:line="276" w:lineRule="auto"/>
      </w:pPr>
      <w:r>
        <w:t>Bước 2: Thực hiện nhiệm vụ học tập.</w:t>
      </w:r>
    </w:p>
    <w:p w14:paraId="09E5B7FE" w14:textId="66F108EE" w:rsidR="00C80A01" w:rsidRPr="00534D21" w:rsidRDefault="0033367F" w:rsidP="00534D21">
      <w:pPr>
        <w:pStyle w:val="ListParagraph"/>
        <w:numPr>
          <w:ilvl w:val="1"/>
          <w:numId w:val="2"/>
        </w:numPr>
        <w:spacing w:before="0" w:line="276" w:lineRule="auto"/>
        <w:ind w:left="426"/>
        <w:rPr>
          <w:sz w:val="28"/>
        </w:rPr>
      </w:pPr>
      <w:r>
        <w:rPr>
          <w:sz w:val="28"/>
        </w:rPr>
        <w:t>Lần lượt 3-5 học sinh lên thực</w:t>
      </w:r>
      <w:r>
        <w:rPr>
          <w:spacing w:val="-8"/>
          <w:sz w:val="28"/>
        </w:rPr>
        <w:t xml:space="preserve"> </w:t>
      </w:r>
      <w:r>
        <w:rPr>
          <w:sz w:val="28"/>
        </w:rPr>
        <w:t>hiện.</w:t>
      </w:r>
    </w:p>
    <w:p w14:paraId="09E5B7FF" w14:textId="77777777" w:rsidR="00C80A01" w:rsidRDefault="0033367F" w:rsidP="00534D21">
      <w:pPr>
        <w:pStyle w:val="Heading2"/>
        <w:spacing w:before="0" w:line="276" w:lineRule="auto"/>
      </w:pPr>
      <w:r>
        <w:t>Bước 3: Tổ chức báo cáo</w:t>
      </w:r>
    </w:p>
    <w:p w14:paraId="09E5B800" w14:textId="77777777" w:rsidR="00C80A01" w:rsidRDefault="0033367F" w:rsidP="00534D21">
      <w:pPr>
        <w:pStyle w:val="ListParagraph"/>
        <w:numPr>
          <w:ilvl w:val="1"/>
          <w:numId w:val="2"/>
        </w:numPr>
        <w:spacing w:before="0" w:line="276" w:lineRule="auto"/>
        <w:ind w:left="426"/>
        <w:rPr>
          <w:sz w:val="28"/>
        </w:rPr>
      </w:pPr>
      <w:r>
        <w:rPr>
          <w:sz w:val="28"/>
        </w:rPr>
        <w:t>GV gọi 3 – 5 hs lên thực hiện. GV đưa ra kết</w:t>
      </w:r>
      <w:r>
        <w:rPr>
          <w:spacing w:val="-29"/>
          <w:sz w:val="28"/>
        </w:rPr>
        <w:t xml:space="preserve"> </w:t>
      </w:r>
      <w:r>
        <w:rPr>
          <w:sz w:val="28"/>
        </w:rPr>
        <w:t>luận</w:t>
      </w:r>
    </w:p>
    <w:p w14:paraId="09E5B801" w14:textId="77777777" w:rsidR="00C80A01" w:rsidRDefault="0033367F" w:rsidP="00534D21">
      <w:pPr>
        <w:pStyle w:val="Heading2"/>
        <w:spacing w:before="0" w:line="276" w:lineRule="auto"/>
      </w:pPr>
      <w:r>
        <w:t>Bước 4: Đánh giá kết quả thực hiện, kết luận</w:t>
      </w:r>
    </w:p>
    <w:p w14:paraId="09E5B802" w14:textId="77777777" w:rsidR="00C80A01" w:rsidRDefault="00C80A01" w:rsidP="00534D21">
      <w:pPr>
        <w:spacing w:line="276" w:lineRule="auto"/>
        <w:sectPr w:rsidR="00C80A01" w:rsidSect="00534D21">
          <w:pgSz w:w="12240" w:h="15840"/>
          <w:pgMar w:top="1080" w:right="1041" w:bottom="280" w:left="1276" w:header="720" w:footer="720" w:gutter="0"/>
          <w:cols w:space="720"/>
        </w:sectPr>
      </w:pPr>
    </w:p>
    <w:p w14:paraId="09E5B803" w14:textId="77777777" w:rsidR="00C80A01" w:rsidRDefault="0033367F" w:rsidP="00534D21">
      <w:pPr>
        <w:pStyle w:val="ListParagraph"/>
        <w:numPr>
          <w:ilvl w:val="1"/>
          <w:numId w:val="2"/>
        </w:numPr>
        <w:spacing w:before="0" w:line="276" w:lineRule="auto"/>
        <w:ind w:left="851"/>
        <w:rPr>
          <w:sz w:val="28"/>
        </w:rPr>
      </w:pPr>
      <w:r>
        <w:rPr>
          <w:sz w:val="28"/>
        </w:rPr>
        <w:lastRenderedPageBreak/>
        <w:t>GV đánh giá bằng PP quan sát, cho theo 2</w:t>
      </w:r>
      <w:r>
        <w:rPr>
          <w:spacing w:val="-35"/>
          <w:sz w:val="28"/>
        </w:rPr>
        <w:t xml:space="preserve"> </w:t>
      </w:r>
      <w:r>
        <w:rPr>
          <w:sz w:val="28"/>
        </w:rPr>
        <w:t>mức.</w:t>
      </w:r>
    </w:p>
    <w:p w14:paraId="09E5B804" w14:textId="77777777" w:rsidR="00C80A01" w:rsidRDefault="0033367F" w:rsidP="00534D21">
      <w:pPr>
        <w:pStyle w:val="BodyText"/>
        <w:spacing w:line="276" w:lineRule="auto"/>
        <w:ind w:left="1080"/>
      </w:pPr>
      <w:r>
        <w:t>+ Đạt: Thực hiện đúng kĩ thuật động tác</w:t>
      </w:r>
      <w:r>
        <w:rPr>
          <w:color w:val="FF0000"/>
        </w:rPr>
        <w:t>.</w:t>
      </w:r>
    </w:p>
    <w:p w14:paraId="09E5B805" w14:textId="77777777" w:rsidR="00C80A01" w:rsidRDefault="0033367F" w:rsidP="00534D21">
      <w:pPr>
        <w:pStyle w:val="BodyText"/>
        <w:spacing w:line="276" w:lineRule="auto"/>
        <w:ind w:left="1080"/>
        <w:rPr>
          <w:sz w:val="30"/>
        </w:rPr>
      </w:pPr>
      <w:r>
        <w:t>+ Chưa đạt: Thực hiện chưa đúng kĩ thuật động tác</w:t>
      </w:r>
      <w:r>
        <w:rPr>
          <w:color w:val="FF0000"/>
        </w:rPr>
        <w:t>.</w:t>
      </w:r>
    </w:p>
    <w:p w14:paraId="09E5B806" w14:textId="77777777" w:rsidR="00C80A01" w:rsidRDefault="0033367F" w:rsidP="00534D21">
      <w:pPr>
        <w:pStyle w:val="Heading1"/>
        <w:numPr>
          <w:ilvl w:val="0"/>
          <w:numId w:val="3"/>
        </w:numPr>
        <w:tabs>
          <w:tab w:val="left" w:pos="452"/>
        </w:tabs>
        <w:spacing w:line="276" w:lineRule="auto"/>
      </w:pPr>
      <w:r>
        <w:rPr>
          <w:u w:val="thick"/>
        </w:rPr>
        <w:t>Bảng đánh giá mức độ thể hiện kĩ thuật của học</w:t>
      </w:r>
      <w:r>
        <w:rPr>
          <w:spacing w:val="-18"/>
          <w:u w:val="thick"/>
        </w:rPr>
        <w:t xml:space="preserve"> </w:t>
      </w:r>
      <w:r>
        <w:rPr>
          <w:u w:val="thick"/>
        </w:rPr>
        <w:t>sinh.</w:t>
      </w:r>
    </w:p>
    <w:tbl>
      <w:tblPr>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631"/>
        <w:gridCol w:w="3404"/>
        <w:gridCol w:w="4604"/>
      </w:tblGrid>
      <w:tr w:rsidR="00C80A01" w14:paraId="09E5B809" w14:textId="77777777">
        <w:trPr>
          <w:trHeight w:val="722"/>
        </w:trPr>
        <w:tc>
          <w:tcPr>
            <w:tcW w:w="1631" w:type="dxa"/>
            <w:vMerge w:val="restart"/>
          </w:tcPr>
          <w:p w14:paraId="09E5B807" w14:textId="77777777" w:rsidR="00C80A01" w:rsidRDefault="0033367F" w:rsidP="00534D21">
            <w:pPr>
              <w:pStyle w:val="TableParagraph"/>
              <w:spacing w:before="0" w:line="276" w:lineRule="auto"/>
              <w:ind w:left="394"/>
              <w:rPr>
                <w:b/>
                <w:sz w:val="28"/>
              </w:rPr>
            </w:pPr>
            <w:r>
              <w:rPr>
                <w:b/>
                <w:sz w:val="28"/>
              </w:rPr>
              <w:t>Tiêu chí</w:t>
            </w:r>
          </w:p>
        </w:tc>
        <w:tc>
          <w:tcPr>
            <w:tcW w:w="8008" w:type="dxa"/>
            <w:gridSpan w:val="2"/>
          </w:tcPr>
          <w:p w14:paraId="09E5B808" w14:textId="77777777" w:rsidR="00C80A01" w:rsidRDefault="0033367F" w:rsidP="00534D21">
            <w:pPr>
              <w:pStyle w:val="TableParagraph"/>
              <w:spacing w:before="0" w:line="276" w:lineRule="auto"/>
              <w:ind w:left="1704" w:right="1682"/>
              <w:jc w:val="center"/>
              <w:rPr>
                <w:b/>
                <w:sz w:val="28"/>
              </w:rPr>
            </w:pPr>
            <w:r>
              <w:rPr>
                <w:b/>
                <w:sz w:val="28"/>
              </w:rPr>
              <w:t>Mức độ thể hiện kỹ thuật của học sinh</w:t>
            </w:r>
          </w:p>
        </w:tc>
      </w:tr>
      <w:tr w:rsidR="00C80A01" w14:paraId="09E5B80D" w14:textId="77777777">
        <w:trPr>
          <w:trHeight w:val="722"/>
        </w:trPr>
        <w:tc>
          <w:tcPr>
            <w:tcW w:w="1631" w:type="dxa"/>
            <w:vMerge/>
            <w:tcBorders>
              <w:top w:val="nil"/>
            </w:tcBorders>
          </w:tcPr>
          <w:p w14:paraId="09E5B80A" w14:textId="77777777" w:rsidR="00C80A01" w:rsidRDefault="00C80A01" w:rsidP="00534D21">
            <w:pPr>
              <w:spacing w:line="276" w:lineRule="auto"/>
              <w:rPr>
                <w:sz w:val="2"/>
                <w:szCs w:val="2"/>
              </w:rPr>
            </w:pPr>
          </w:p>
        </w:tc>
        <w:tc>
          <w:tcPr>
            <w:tcW w:w="3404" w:type="dxa"/>
          </w:tcPr>
          <w:p w14:paraId="09E5B80B" w14:textId="77777777" w:rsidR="00C80A01" w:rsidRDefault="0033367F" w:rsidP="00534D21">
            <w:pPr>
              <w:pStyle w:val="TableParagraph"/>
              <w:spacing w:before="0" w:line="276" w:lineRule="auto"/>
              <w:ind w:left="1463" w:right="1455"/>
              <w:jc w:val="center"/>
              <w:rPr>
                <w:b/>
                <w:sz w:val="28"/>
              </w:rPr>
            </w:pPr>
            <w:r>
              <w:rPr>
                <w:b/>
                <w:sz w:val="28"/>
              </w:rPr>
              <w:t>Đạt</w:t>
            </w:r>
          </w:p>
        </w:tc>
        <w:tc>
          <w:tcPr>
            <w:tcW w:w="4604" w:type="dxa"/>
          </w:tcPr>
          <w:p w14:paraId="09E5B80C" w14:textId="77777777" w:rsidR="00C80A01" w:rsidRDefault="0033367F" w:rsidP="00534D21">
            <w:pPr>
              <w:pStyle w:val="TableParagraph"/>
              <w:spacing w:before="0" w:line="276" w:lineRule="auto"/>
              <w:ind w:left="1470"/>
              <w:rPr>
                <w:b/>
                <w:sz w:val="28"/>
              </w:rPr>
            </w:pPr>
            <w:r>
              <w:rPr>
                <w:b/>
                <w:sz w:val="28"/>
              </w:rPr>
              <w:t>Chưa đạt</w:t>
            </w:r>
          </w:p>
        </w:tc>
      </w:tr>
      <w:tr w:rsidR="00C80A01" w14:paraId="09E5B811" w14:textId="77777777" w:rsidTr="00534D21">
        <w:trPr>
          <w:trHeight w:val="1210"/>
        </w:trPr>
        <w:tc>
          <w:tcPr>
            <w:tcW w:w="1631" w:type="dxa"/>
          </w:tcPr>
          <w:p w14:paraId="09E5B80E" w14:textId="77777777" w:rsidR="00C80A01" w:rsidRDefault="0033367F" w:rsidP="00534D21">
            <w:pPr>
              <w:pStyle w:val="TableParagraph"/>
              <w:spacing w:before="0" w:line="276" w:lineRule="auto"/>
              <w:ind w:left="217" w:right="574" w:firstLine="4"/>
              <w:rPr>
                <w:b/>
                <w:sz w:val="28"/>
              </w:rPr>
            </w:pPr>
            <w:r>
              <w:rPr>
                <w:b/>
                <w:sz w:val="28"/>
              </w:rPr>
              <w:t>Thực hiệnkỹ thuật</w:t>
            </w:r>
          </w:p>
        </w:tc>
        <w:tc>
          <w:tcPr>
            <w:tcW w:w="3404" w:type="dxa"/>
          </w:tcPr>
          <w:p w14:paraId="09E5B80F" w14:textId="77777777" w:rsidR="00C80A01" w:rsidRDefault="0033367F" w:rsidP="00534D21">
            <w:pPr>
              <w:pStyle w:val="TableParagraph"/>
              <w:spacing w:before="0" w:line="276" w:lineRule="auto"/>
              <w:ind w:left="215" w:right="1182" w:firstLine="76"/>
              <w:jc w:val="both"/>
              <w:rPr>
                <w:sz w:val="28"/>
                <w:lang w:val="vi-VN"/>
              </w:rPr>
            </w:pPr>
            <w:r>
              <w:rPr>
                <w:sz w:val="28"/>
              </w:rPr>
              <w:t xml:space="preserve">Biết và thực hiện </w:t>
            </w:r>
            <w:r>
              <w:rPr>
                <w:sz w:val="28"/>
                <w:lang w:val="vi-VN"/>
              </w:rPr>
              <w:t>chạy cự li trung bình</w:t>
            </w:r>
          </w:p>
        </w:tc>
        <w:tc>
          <w:tcPr>
            <w:tcW w:w="4604" w:type="dxa"/>
          </w:tcPr>
          <w:p w14:paraId="09E5B810" w14:textId="77777777" w:rsidR="00C80A01" w:rsidRDefault="0033367F" w:rsidP="00534D21">
            <w:pPr>
              <w:pStyle w:val="TableParagraph"/>
              <w:spacing w:before="0" w:line="276" w:lineRule="auto"/>
              <w:ind w:left="222" w:right="79"/>
              <w:jc w:val="both"/>
              <w:rPr>
                <w:sz w:val="28"/>
                <w:lang w:val="vi-VN"/>
              </w:rPr>
            </w:pPr>
            <w:r>
              <w:rPr>
                <w:sz w:val="28"/>
              </w:rPr>
              <w:t>Chưa nắm được</w:t>
            </w:r>
            <w:r>
              <w:rPr>
                <w:sz w:val="28"/>
                <w:lang w:val="vi-VN"/>
              </w:rPr>
              <w:t xml:space="preserve"> kĩ thuật chạy cự li trung bình</w:t>
            </w:r>
          </w:p>
        </w:tc>
      </w:tr>
    </w:tbl>
    <w:p w14:paraId="09E5B812" w14:textId="77777777" w:rsidR="00C80A01" w:rsidRDefault="00C80A01" w:rsidP="00534D21">
      <w:pPr>
        <w:pStyle w:val="BodyText"/>
        <w:spacing w:line="276" w:lineRule="auto"/>
        <w:rPr>
          <w:b/>
          <w:sz w:val="30"/>
        </w:rPr>
      </w:pPr>
    </w:p>
    <w:p w14:paraId="09E5B813" w14:textId="77777777" w:rsidR="00C80A01" w:rsidRDefault="0033367F" w:rsidP="00534D21">
      <w:pPr>
        <w:spacing w:line="276" w:lineRule="auto"/>
        <w:ind w:left="240"/>
        <w:rPr>
          <w:b/>
          <w:sz w:val="28"/>
        </w:rPr>
      </w:pPr>
      <w:r>
        <w:rPr>
          <w:b/>
          <w:sz w:val="28"/>
        </w:rPr>
        <w:t>E. KẾT QUẢ KIỂM TRA.</w:t>
      </w:r>
    </w:p>
    <w:p w14:paraId="09E5B814" w14:textId="77777777" w:rsidR="00C80A01" w:rsidRDefault="0033367F" w:rsidP="00534D21">
      <w:pPr>
        <w:pStyle w:val="ListParagraph"/>
        <w:numPr>
          <w:ilvl w:val="0"/>
          <w:numId w:val="4"/>
        </w:numPr>
        <w:spacing w:before="0" w:line="276" w:lineRule="auto"/>
        <w:ind w:left="567"/>
        <w:rPr>
          <w:sz w:val="28"/>
        </w:rPr>
      </w:pPr>
      <w:r>
        <w:rPr>
          <w:sz w:val="28"/>
        </w:rPr>
        <w:t>Xếp loại ĐẠT (Đ): Thực hiện Mục D (phần I + phần II) trên 8,0</w:t>
      </w:r>
      <w:r>
        <w:rPr>
          <w:spacing w:val="-29"/>
          <w:sz w:val="28"/>
        </w:rPr>
        <w:t xml:space="preserve"> </w:t>
      </w:r>
      <w:r>
        <w:rPr>
          <w:sz w:val="28"/>
        </w:rPr>
        <w:t>điểm</w:t>
      </w:r>
    </w:p>
    <w:p w14:paraId="09E5B815" w14:textId="77777777" w:rsidR="00C80A01" w:rsidRDefault="0033367F" w:rsidP="00534D21">
      <w:pPr>
        <w:pStyle w:val="ListParagraph"/>
        <w:numPr>
          <w:ilvl w:val="0"/>
          <w:numId w:val="4"/>
        </w:numPr>
        <w:spacing w:before="0" w:line="276" w:lineRule="auto"/>
        <w:ind w:left="567" w:right="-53" w:hanging="141"/>
        <w:rPr>
          <w:sz w:val="28"/>
        </w:rPr>
      </w:pPr>
      <w:r>
        <w:rPr>
          <w:sz w:val="28"/>
        </w:rPr>
        <w:t>Xếp loại CHƯA ĐẠT (CĐ): Thực hiện Mục D (phần I + phần II) từ 8,0 điểm</w:t>
      </w:r>
      <w:r>
        <w:rPr>
          <w:spacing w:val="-49"/>
          <w:sz w:val="28"/>
        </w:rPr>
        <w:t xml:space="preserve"> </w:t>
      </w:r>
      <w:r>
        <w:rPr>
          <w:sz w:val="28"/>
        </w:rPr>
        <w:t>trở xuống.</w:t>
      </w:r>
    </w:p>
    <w:p w14:paraId="09E5B816" w14:textId="77777777" w:rsidR="00C80A01" w:rsidRDefault="00C80A01" w:rsidP="00534D21">
      <w:pPr>
        <w:pStyle w:val="BodyText"/>
        <w:spacing w:line="276" w:lineRule="auto"/>
        <w:rPr>
          <w:sz w:val="30"/>
        </w:rPr>
      </w:pPr>
    </w:p>
    <w:p w14:paraId="09E5B817" w14:textId="77777777" w:rsidR="00C80A01" w:rsidRDefault="00C80A01" w:rsidP="00534D21">
      <w:pPr>
        <w:pStyle w:val="BodyText"/>
        <w:spacing w:line="276" w:lineRule="auto"/>
        <w:rPr>
          <w:sz w:val="26"/>
        </w:rPr>
      </w:pPr>
    </w:p>
    <w:p w14:paraId="09E5B818" w14:textId="0AA2616F" w:rsidR="00C80A01" w:rsidRDefault="0033367F" w:rsidP="00534D21">
      <w:pPr>
        <w:pStyle w:val="BodyText"/>
        <w:spacing w:line="276" w:lineRule="auto"/>
        <w:ind w:left="3549" w:right="2813"/>
        <w:jc w:val="center"/>
        <w:rPr>
          <w:lang w:val="vi-VN"/>
        </w:rPr>
      </w:pPr>
      <w:r>
        <w:rPr>
          <w:lang w:val="vi-VN"/>
        </w:rPr>
        <w:t>Phú An</w:t>
      </w:r>
      <w:r>
        <w:t xml:space="preserve">, ngày </w:t>
      </w:r>
      <w:r>
        <w:rPr>
          <w:lang w:val="vi-VN"/>
        </w:rPr>
        <w:t xml:space="preserve">  </w:t>
      </w:r>
      <w:r>
        <w:t xml:space="preserve"> tháng </w:t>
      </w:r>
      <w:r>
        <w:rPr>
          <w:lang w:val="vi-VN"/>
        </w:rPr>
        <w:t xml:space="preserve"> </w:t>
      </w:r>
      <w:r>
        <w:t xml:space="preserve"> năm</w:t>
      </w:r>
      <w:r>
        <w:rPr>
          <w:lang w:val="vi-VN"/>
        </w:rPr>
        <w:t xml:space="preserve"> </w:t>
      </w:r>
      <w:r>
        <w:t>2025</w:t>
      </w:r>
    </w:p>
    <w:p w14:paraId="09E5B819" w14:textId="77777777" w:rsidR="00C80A01" w:rsidRDefault="0033367F" w:rsidP="00534D21">
      <w:pPr>
        <w:pStyle w:val="BodyText"/>
        <w:spacing w:line="276" w:lineRule="auto"/>
        <w:ind w:left="3549" w:right="2813"/>
        <w:jc w:val="center"/>
      </w:pPr>
      <w:r>
        <w:t>Người ra đề</w:t>
      </w:r>
    </w:p>
    <w:p w14:paraId="09E5B81A" w14:textId="77777777" w:rsidR="00C80A01" w:rsidRDefault="00C80A01" w:rsidP="00534D21">
      <w:pPr>
        <w:pStyle w:val="BodyText"/>
        <w:spacing w:line="276" w:lineRule="auto"/>
        <w:rPr>
          <w:sz w:val="30"/>
        </w:rPr>
      </w:pPr>
    </w:p>
    <w:p w14:paraId="09E5B81B" w14:textId="77777777" w:rsidR="00C80A01" w:rsidRDefault="00C80A01" w:rsidP="00534D21">
      <w:pPr>
        <w:pStyle w:val="BodyText"/>
        <w:spacing w:line="276" w:lineRule="auto"/>
        <w:rPr>
          <w:sz w:val="30"/>
        </w:rPr>
      </w:pPr>
    </w:p>
    <w:p w14:paraId="09E5B81C" w14:textId="77777777" w:rsidR="00C80A01" w:rsidRDefault="00C80A01" w:rsidP="00534D21">
      <w:pPr>
        <w:pStyle w:val="BodyText"/>
        <w:spacing w:line="276" w:lineRule="auto"/>
        <w:rPr>
          <w:sz w:val="24"/>
        </w:rPr>
      </w:pPr>
    </w:p>
    <w:p w14:paraId="09E5B81D" w14:textId="62526AD1" w:rsidR="00C80A01" w:rsidRDefault="0033367F" w:rsidP="00534D21">
      <w:pPr>
        <w:pStyle w:val="BodyText"/>
        <w:spacing w:line="276" w:lineRule="auto"/>
        <w:ind w:left="4120" w:right="3389"/>
        <w:jc w:val="center"/>
        <w:rPr>
          <w:b/>
          <w:bCs/>
          <w:lang w:val="vi-VN"/>
        </w:rPr>
      </w:pPr>
      <w:r>
        <w:rPr>
          <w:b/>
          <w:bCs/>
          <w:lang w:val="vi-VN"/>
        </w:rPr>
        <w:t>Nguyễn Thanh Định</w:t>
      </w:r>
    </w:p>
    <w:sectPr w:rsidR="00C80A01">
      <w:pgSz w:w="12240" w:h="15840"/>
      <w:pgMar w:top="1060" w:right="620" w:bottom="280"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C603E" w14:textId="77777777" w:rsidR="00D445C3" w:rsidRDefault="00D445C3">
      <w:r>
        <w:separator/>
      </w:r>
    </w:p>
  </w:endnote>
  <w:endnote w:type="continuationSeparator" w:id="0">
    <w:p w14:paraId="4FBA42E8" w14:textId="77777777" w:rsidR="00D445C3" w:rsidRDefault="00D44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25CF4" w14:textId="77777777" w:rsidR="00D445C3" w:rsidRDefault="00D445C3">
      <w:r>
        <w:separator/>
      </w:r>
    </w:p>
  </w:footnote>
  <w:footnote w:type="continuationSeparator" w:id="0">
    <w:p w14:paraId="106EBDFD" w14:textId="77777777" w:rsidR="00D445C3" w:rsidRDefault="00D445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E306ED"/>
    <w:multiLevelType w:val="multilevel"/>
    <w:tmpl w:val="B5E306ED"/>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1288" w:hanging="164"/>
      </w:pPr>
      <w:rPr>
        <w:rFonts w:hint="default"/>
        <w:lang w:val="vi" w:eastAsia="en-US" w:bidi="ar-SA"/>
      </w:rPr>
    </w:lvl>
    <w:lvl w:ilvl="2">
      <w:numFmt w:val="bullet"/>
      <w:lvlText w:val="•"/>
      <w:lvlJc w:val="left"/>
      <w:pPr>
        <w:ind w:left="2336" w:hanging="164"/>
      </w:pPr>
      <w:rPr>
        <w:rFonts w:hint="default"/>
        <w:lang w:val="vi" w:eastAsia="en-US" w:bidi="ar-SA"/>
      </w:rPr>
    </w:lvl>
    <w:lvl w:ilvl="3">
      <w:numFmt w:val="bullet"/>
      <w:lvlText w:val="•"/>
      <w:lvlJc w:val="left"/>
      <w:pPr>
        <w:ind w:left="3384" w:hanging="164"/>
      </w:pPr>
      <w:rPr>
        <w:rFonts w:hint="default"/>
        <w:lang w:val="vi" w:eastAsia="en-US" w:bidi="ar-SA"/>
      </w:rPr>
    </w:lvl>
    <w:lvl w:ilvl="4">
      <w:numFmt w:val="bullet"/>
      <w:lvlText w:val="•"/>
      <w:lvlJc w:val="left"/>
      <w:pPr>
        <w:ind w:left="4432" w:hanging="164"/>
      </w:pPr>
      <w:rPr>
        <w:rFonts w:hint="default"/>
        <w:lang w:val="vi" w:eastAsia="en-US" w:bidi="ar-SA"/>
      </w:rPr>
    </w:lvl>
    <w:lvl w:ilvl="5">
      <w:numFmt w:val="bullet"/>
      <w:lvlText w:val="•"/>
      <w:lvlJc w:val="left"/>
      <w:pPr>
        <w:ind w:left="5480" w:hanging="164"/>
      </w:pPr>
      <w:rPr>
        <w:rFonts w:hint="default"/>
        <w:lang w:val="vi" w:eastAsia="en-US" w:bidi="ar-SA"/>
      </w:rPr>
    </w:lvl>
    <w:lvl w:ilvl="6">
      <w:numFmt w:val="bullet"/>
      <w:lvlText w:val="•"/>
      <w:lvlJc w:val="left"/>
      <w:pPr>
        <w:ind w:left="6528" w:hanging="164"/>
      </w:pPr>
      <w:rPr>
        <w:rFonts w:hint="default"/>
        <w:lang w:val="vi" w:eastAsia="en-US" w:bidi="ar-SA"/>
      </w:rPr>
    </w:lvl>
    <w:lvl w:ilvl="7">
      <w:numFmt w:val="bullet"/>
      <w:lvlText w:val="•"/>
      <w:lvlJc w:val="left"/>
      <w:pPr>
        <w:ind w:left="7576" w:hanging="164"/>
      </w:pPr>
      <w:rPr>
        <w:rFonts w:hint="default"/>
        <w:lang w:val="vi" w:eastAsia="en-US" w:bidi="ar-SA"/>
      </w:rPr>
    </w:lvl>
    <w:lvl w:ilvl="8">
      <w:numFmt w:val="bullet"/>
      <w:lvlText w:val="•"/>
      <w:lvlJc w:val="left"/>
      <w:pPr>
        <w:ind w:left="8624" w:hanging="164"/>
      </w:pPr>
      <w:rPr>
        <w:rFonts w:hint="default"/>
        <w:lang w:val="vi" w:eastAsia="en-US" w:bidi="ar-SA"/>
      </w:rPr>
    </w:lvl>
  </w:abstractNum>
  <w:abstractNum w:abstractNumId="1" w15:restartNumberingAfterBreak="0">
    <w:nsid w:val="BF205925"/>
    <w:multiLevelType w:val="multilevel"/>
    <w:tmpl w:val="BF205925"/>
    <w:lvl w:ilvl="0">
      <w:numFmt w:val="bullet"/>
      <w:lvlText w:val="*"/>
      <w:lvlJc w:val="left"/>
      <w:pPr>
        <w:ind w:left="451" w:hanging="212"/>
      </w:pPr>
      <w:rPr>
        <w:rFonts w:ascii="Times New Roman" w:eastAsia="Times New Roman" w:hAnsi="Times New Roman" w:cs="Times New Roman" w:hint="default"/>
        <w:b/>
        <w:bCs/>
        <w:w w:val="100"/>
        <w:sz w:val="28"/>
        <w:szCs w:val="28"/>
        <w:lang w:val="vi" w:eastAsia="en-US" w:bidi="ar-SA"/>
      </w:rPr>
    </w:lvl>
    <w:lvl w:ilvl="1">
      <w:numFmt w:val="bullet"/>
      <w:lvlText w:val="•"/>
      <w:lvlJc w:val="left"/>
      <w:pPr>
        <w:ind w:left="1486" w:hanging="212"/>
      </w:pPr>
      <w:rPr>
        <w:rFonts w:hint="default"/>
        <w:lang w:val="vi" w:eastAsia="en-US" w:bidi="ar-SA"/>
      </w:rPr>
    </w:lvl>
    <w:lvl w:ilvl="2">
      <w:numFmt w:val="bullet"/>
      <w:lvlText w:val="•"/>
      <w:lvlJc w:val="left"/>
      <w:pPr>
        <w:ind w:left="2512" w:hanging="212"/>
      </w:pPr>
      <w:rPr>
        <w:rFonts w:hint="default"/>
        <w:lang w:val="vi" w:eastAsia="en-US" w:bidi="ar-SA"/>
      </w:rPr>
    </w:lvl>
    <w:lvl w:ilvl="3">
      <w:numFmt w:val="bullet"/>
      <w:lvlText w:val="•"/>
      <w:lvlJc w:val="left"/>
      <w:pPr>
        <w:ind w:left="3538" w:hanging="212"/>
      </w:pPr>
      <w:rPr>
        <w:rFonts w:hint="default"/>
        <w:lang w:val="vi" w:eastAsia="en-US" w:bidi="ar-SA"/>
      </w:rPr>
    </w:lvl>
    <w:lvl w:ilvl="4">
      <w:numFmt w:val="bullet"/>
      <w:lvlText w:val="•"/>
      <w:lvlJc w:val="left"/>
      <w:pPr>
        <w:ind w:left="4564" w:hanging="212"/>
      </w:pPr>
      <w:rPr>
        <w:rFonts w:hint="default"/>
        <w:lang w:val="vi" w:eastAsia="en-US" w:bidi="ar-SA"/>
      </w:rPr>
    </w:lvl>
    <w:lvl w:ilvl="5">
      <w:numFmt w:val="bullet"/>
      <w:lvlText w:val="•"/>
      <w:lvlJc w:val="left"/>
      <w:pPr>
        <w:ind w:left="5590" w:hanging="212"/>
      </w:pPr>
      <w:rPr>
        <w:rFonts w:hint="default"/>
        <w:lang w:val="vi" w:eastAsia="en-US" w:bidi="ar-SA"/>
      </w:rPr>
    </w:lvl>
    <w:lvl w:ilvl="6">
      <w:numFmt w:val="bullet"/>
      <w:lvlText w:val="•"/>
      <w:lvlJc w:val="left"/>
      <w:pPr>
        <w:ind w:left="6616" w:hanging="212"/>
      </w:pPr>
      <w:rPr>
        <w:rFonts w:hint="default"/>
        <w:lang w:val="vi" w:eastAsia="en-US" w:bidi="ar-SA"/>
      </w:rPr>
    </w:lvl>
    <w:lvl w:ilvl="7">
      <w:numFmt w:val="bullet"/>
      <w:lvlText w:val="•"/>
      <w:lvlJc w:val="left"/>
      <w:pPr>
        <w:ind w:left="7642" w:hanging="212"/>
      </w:pPr>
      <w:rPr>
        <w:rFonts w:hint="default"/>
        <w:lang w:val="vi" w:eastAsia="en-US" w:bidi="ar-SA"/>
      </w:rPr>
    </w:lvl>
    <w:lvl w:ilvl="8">
      <w:numFmt w:val="bullet"/>
      <w:lvlText w:val="•"/>
      <w:lvlJc w:val="left"/>
      <w:pPr>
        <w:ind w:left="8668" w:hanging="212"/>
      </w:pPr>
      <w:rPr>
        <w:rFonts w:hint="default"/>
        <w:lang w:val="vi" w:eastAsia="en-US" w:bidi="ar-SA"/>
      </w:rPr>
    </w:lvl>
  </w:abstractNum>
  <w:abstractNum w:abstractNumId="2" w15:restartNumberingAfterBreak="0">
    <w:nsid w:val="CF092B84"/>
    <w:multiLevelType w:val="multilevel"/>
    <w:tmpl w:val="CF092B84"/>
    <w:lvl w:ilvl="0">
      <w:numFmt w:val="bullet"/>
      <w:lvlText w:val="-"/>
      <w:lvlJc w:val="left"/>
      <w:pPr>
        <w:ind w:left="240"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64" w:hanging="164"/>
      </w:pPr>
      <w:rPr>
        <w:rFonts w:ascii="Times New Roman" w:eastAsia="Times New Roman" w:hAnsi="Times New Roman" w:cs="Times New Roman" w:hint="default"/>
        <w:w w:val="100"/>
        <w:sz w:val="28"/>
        <w:szCs w:val="28"/>
        <w:lang w:val="vi" w:eastAsia="en-US" w:bidi="ar-SA"/>
      </w:rPr>
    </w:lvl>
    <w:lvl w:ilvl="2">
      <w:numFmt w:val="bullet"/>
      <w:lvlText w:val="•"/>
      <w:lvlJc w:val="left"/>
      <w:pPr>
        <w:ind w:left="2044" w:hanging="164"/>
      </w:pPr>
      <w:rPr>
        <w:rFonts w:hint="default"/>
        <w:lang w:val="vi" w:eastAsia="en-US" w:bidi="ar-SA"/>
      </w:rPr>
    </w:lvl>
    <w:lvl w:ilvl="3">
      <w:numFmt w:val="bullet"/>
      <w:lvlText w:val="•"/>
      <w:lvlJc w:val="left"/>
      <w:pPr>
        <w:ind w:left="3128" w:hanging="164"/>
      </w:pPr>
      <w:rPr>
        <w:rFonts w:hint="default"/>
        <w:lang w:val="vi" w:eastAsia="en-US" w:bidi="ar-SA"/>
      </w:rPr>
    </w:lvl>
    <w:lvl w:ilvl="4">
      <w:numFmt w:val="bullet"/>
      <w:lvlText w:val="•"/>
      <w:lvlJc w:val="left"/>
      <w:pPr>
        <w:ind w:left="4213" w:hanging="164"/>
      </w:pPr>
      <w:rPr>
        <w:rFonts w:hint="default"/>
        <w:lang w:val="vi" w:eastAsia="en-US" w:bidi="ar-SA"/>
      </w:rPr>
    </w:lvl>
    <w:lvl w:ilvl="5">
      <w:numFmt w:val="bullet"/>
      <w:lvlText w:val="•"/>
      <w:lvlJc w:val="left"/>
      <w:pPr>
        <w:ind w:left="5297" w:hanging="164"/>
      </w:pPr>
      <w:rPr>
        <w:rFonts w:hint="default"/>
        <w:lang w:val="vi" w:eastAsia="en-US" w:bidi="ar-SA"/>
      </w:rPr>
    </w:lvl>
    <w:lvl w:ilvl="6">
      <w:numFmt w:val="bullet"/>
      <w:lvlText w:val="•"/>
      <w:lvlJc w:val="left"/>
      <w:pPr>
        <w:ind w:left="6382" w:hanging="164"/>
      </w:pPr>
      <w:rPr>
        <w:rFonts w:hint="default"/>
        <w:lang w:val="vi" w:eastAsia="en-US" w:bidi="ar-SA"/>
      </w:rPr>
    </w:lvl>
    <w:lvl w:ilvl="7">
      <w:numFmt w:val="bullet"/>
      <w:lvlText w:val="•"/>
      <w:lvlJc w:val="left"/>
      <w:pPr>
        <w:ind w:left="7466" w:hanging="164"/>
      </w:pPr>
      <w:rPr>
        <w:rFonts w:hint="default"/>
        <w:lang w:val="vi" w:eastAsia="en-US" w:bidi="ar-SA"/>
      </w:rPr>
    </w:lvl>
    <w:lvl w:ilvl="8">
      <w:numFmt w:val="bullet"/>
      <w:lvlText w:val="•"/>
      <w:lvlJc w:val="left"/>
      <w:pPr>
        <w:ind w:left="8551" w:hanging="164"/>
      </w:pPr>
      <w:rPr>
        <w:rFonts w:hint="default"/>
        <w:lang w:val="vi" w:eastAsia="en-US" w:bidi="ar-SA"/>
      </w:rPr>
    </w:lvl>
  </w:abstractNum>
  <w:abstractNum w:abstractNumId="3" w15:restartNumberingAfterBreak="0">
    <w:nsid w:val="0053208E"/>
    <w:multiLevelType w:val="multilevel"/>
    <w:tmpl w:val="0053208E"/>
    <w:lvl w:ilvl="0">
      <w:start w:val="1"/>
      <w:numFmt w:val="upperLetter"/>
      <w:lvlText w:val="%1."/>
      <w:lvlJc w:val="left"/>
      <w:pPr>
        <w:ind w:left="583" w:hanging="344"/>
      </w:pPr>
      <w:rPr>
        <w:rFonts w:ascii="Times New Roman" w:eastAsia="Times New Roman" w:hAnsi="Times New Roman" w:cs="Times New Roman" w:hint="default"/>
        <w:b/>
        <w:bCs/>
        <w:spacing w:val="-2"/>
        <w:w w:val="100"/>
        <w:sz w:val="28"/>
        <w:szCs w:val="28"/>
        <w:lang w:val="vi" w:eastAsia="en-US" w:bidi="ar-SA"/>
      </w:rPr>
    </w:lvl>
    <w:lvl w:ilvl="1">
      <w:numFmt w:val="bullet"/>
      <w:lvlText w:val="•"/>
      <w:lvlJc w:val="left"/>
      <w:pPr>
        <w:ind w:left="1120" w:hanging="344"/>
      </w:pPr>
      <w:rPr>
        <w:rFonts w:hint="default"/>
        <w:lang w:val="vi" w:eastAsia="en-US" w:bidi="ar-SA"/>
      </w:rPr>
    </w:lvl>
    <w:lvl w:ilvl="2">
      <w:numFmt w:val="bullet"/>
      <w:lvlText w:val="•"/>
      <w:lvlJc w:val="left"/>
      <w:pPr>
        <w:ind w:left="2186" w:hanging="344"/>
      </w:pPr>
      <w:rPr>
        <w:rFonts w:hint="default"/>
        <w:lang w:val="vi" w:eastAsia="en-US" w:bidi="ar-SA"/>
      </w:rPr>
    </w:lvl>
    <w:lvl w:ilvl="3">
      <w:numFmt w:val="bullet"/>
      <w:lvlText w:val="•"/>
      <w:lvlJc w:val="left"/>
      <w:pPr>
        <w:ind w:left="3253" w:hanging="344"/>
      </w:pPr>
      <w:rPr>
        <w:rFonts w:hint="default"/>
        <w:lang w:val="vi" w:eastAsia="en-US" w:bidi="ar-SA"/>
      </w:rPr>
    </w:lvl>
    <w:lvl w:ilvl="4">
      <w:numFmt w:val="bullet"/>
      <w:lvlText w:val="•"/>
      <w:lvlJc w:val="left"/>
      <w:pPr>
        <w:ind w:left="4320" w:hanging="344"/>
      </w:pPr>
      <w:rPr>
        <w:rFonts w:hint="default"/>
        <w:lang w:val="vi" w:eastAsia="en-US" w:bidi="ar-SA"/>
      </w:rPr>
    </w:lvl>
    <w:lvl w:ilvl="5">
      <w:numFmt w:val="bullet"/>
      <w:lvlText w:val="•"/>
      <w:lvlJc w:val="left"/>
      <w:pPr>
        <w:ind w:left="5386" w:hanging="344"/>
      </w:pPr>
      <w:rPr>
        <w:rFonts w:hint="default"/>
        <w:lang w:val="vi" w:eastAsia="en-US" w:bidi="ar-SA"/>
      </w:rPr>
    </w:lvl>
    <w:lvl w:ilvl="6">
      <w:numFmt w:val="bullet"/>
      <w:lvlText w:val="•"/>
      <w:lvlJc w:val="left"/>
      <w:pPr>
        <w:ind w:left="6453" w:hanging="344"/>
      </w:pPr>
      <w:rPr>
        <w:rFonts w:hint="default"/>
        <w:lang w:val="vi" w:eastAsia="en-US" w:bidi="ar-SA"/>
      </w:rPr>
    </w:lvl>
    <w:lvl w:ilvl="7">
      <w:numFmt w:val="bullet"/>
      <w:lvlText w:val="•"/>
      <w:lvlJc w:val="left"/>
      <w:pPr>
        <w:ind w:left="7520" w:hanging="344"/>
      </w:pPr>
      <w:rPr>
        <w:rFonts w:hint="default"/>
        <w:lang w:val="vi" w:eastAsia="en-US" w:bidi="ar-SA"/>
      </w:rPr>
    </w:lvl>
    <w:lvl w:ilvl="8">
      <w:numFmt w:val="bullet"/>
      <w:lvlText w:val="•"/>
      <w:lvlJc w:val="left"/>
      <w:pPr>
        <w:ind w:left="8586" w:hanging="344"/>
      </w:pPr>
      <w:rPr>
        <w:rFonts w:hint="default"/>
        <w:lang w:val="vi" w:eastAsia="en-US" w:bidi="ar-SA"/>
      </w:rPr>
    </w:lvl>
  </w:abstractNum>
  <w:num w:numId="1" w16cid:durableId="1945310206">
    <w:abstractNumId w:val="3"/>
  </w:num>
  <w:num w:numId="2" w16cid:durableId="1132136717">
    <w:abstractNumId w:val="2"/>
  </w:num>
  <w:num w:numId="3" w16cid:durableId="559054780">
    <w:abstractNumId w:val="1"/>
  </w:num>
  <w:num w:numId="4" w16cid:durableId="2008629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doNotDisplayPageBoundaries/>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0A01"/>
    <w:rsid w:val="000046F7"/>
    <w:rsid w:val="0033367F"/>
    <w:rsid w:val="004805A8"/>
    <w:rsid w:val="00534D21"/>
    <w:rsid w:val="00C80A01"/>
    <w:rsid w:val="00D445C3"/>
    <w:rsid w:val="00F76338"/>
    <w:rsid w:val="05130011"/>
    <w:rsid w:val="0E674A32"/>
    <w:rsid w:val="16700E11"/>
    <w:rsid w:val="1A6C7A55"/>
    <w:rsid w:val="1BF11A41"/>
    <w:rsid w:val="27546D19"/>
    <w:rsid w:val="28652EA7"/>
    <w:rsid w:val="2AB74621"/>
    <w:rsid w:val="2FFA56BE"/>
    <w:rsid w:val="3B631FAA"/>
    <w:rsid w:val="42734739"/>
    <w:rsid w:val="598636F1"/>
    <w:rsid w:val="72D4276A"/>
    <w:rsid w:val="77E6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5B7A0"/>
  <w15:docId w15:val="{9F793456-AA3E-4351-B71A-95B17ACA1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vi-VN" w:eastAsia="vi-V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eastAsia="Times New Roman"/>
      <w:sz w:val="22"/>
      <w:szCs w:val="22"/>
      <w:lang w:val="vi" w:eastAsia="en-US"/>
    </w:rPr>
  </w:style>
  <w:style w:type="paragraph" w:styleId="Heading1">
    <w:name w:val="heading 1"/>
    <w:basedOn w:val="Normal"/>
    <w:next w:val="Normal"/>
    <w:uiPriority w:val="1"/>
    <w:qFormat/>
    <w:pPr>
      <w:ind w:left="240"/>
      <w:outlineLvl w:val="0"/>
    </w:pPr>
    <w:rPr>
      <w:b/>
      <w:bCs/>
      <w:sz w:val="28"/>
      <w:szCs w:val="28"/>
    </w:rPr>
  </w:style>
  <w:style w:type="paragraph" w:styleId="Heading2">
    <w:name w:val="heading 2"/>
    <w:basedOn w:val="Normal"/>
    <w:next w:val="Normal"/>
    <w:uiPriority w:val="1"/>
    <w:qFormat/>
    <w:pPr>
      <w:spacing w:before="240"/>
      <w:ind w:left="520"/>
      <w:outlineLvl w:val="1"/>
    </w:pPr>
    <w:rPr>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NormalWeb">
    <w:name w:val="Normal (Web)"/>
    <w:pPr>
      <w:spacing w:beforeAutospacing="1" w:afterAutospacing="1"/>
    </w:pPr>
    <w:rPr>
      <w:sz w:val="24"/>
      <w:szCs w:val="24"/>
      <w:lang w:val="en-US" w:eastAsia="zh-CN"/>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259"/>
      <w:ind w:left="240" w:hanging="164"/>
    </w:pPr>
  </w:style>
  <w:style w:type="paragraph" w:customStyle="1" w:styleId="TableParagraph">
    <w:name w:val="Table Paragraph"/>
    <w:basedOn w:val="Normal"/>
    <w:uiPriority w:val="1"/>
    <w:qFormat/>
    <w:pPr>
      <w:spacing w:before="98"/>
    </w:pPr>
  </w:style>
  <w:style w:type="table" w:customStyle="1" w:styleId="TableGrid1">
    <w:name w:val="Table Grid1"/>
    <w:basedOn w:val="TableNormal"/>
    <w:next w:val="TableGrid"/>
    <w:uiPriority w:val="39"/>
    <w:qFormat/>
    <w:rsid w:val="00534D21"/>
    <w:pPr>
      <w:jc w:val="both"/>
    </w:pPr>
    <w:rPr>
      <w:rFonts w:eastAsiaTheme="minorHAnsi" w:cstheme="minorBidi"/>
      <w:kern w:val="2"/>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34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4</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VTC</dc:creator>
  <cp:lastModifiedBy>Tam Minh</cp:lastModifiedBy>
  <cp:revision>3</cp:revision>
  <dcterms:created xsi:type="dcterms:W3CDTF">2023-10-21T05:24:00Z</dcterms:created>
  <dcterms:modified xsi:type="dcterms:W3CDTF">2025-12-11T02:23:00Z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2023-10-20T00:00:00Z</vt:filetime>
  </property>
  <property fmtid="{D5CDD505-2E9C-101B-9397-08002B2CF9AE}" pid="3" name="Creator">
    <vt:lpwstr>WPS Office</vt:lpwstr>
  </property>
  <property fmtid="{D5CDD505-2E9C-101B-9397-08002B2CF9AE}" pid="4" name="LastSaved">
    <vt:filetime>2023-10-21T00:00:00Z</vt:filetime>
  </property>
  <property fmtid="{D5CDD505-2E9C-101B-9397-08002B2CF9AE}" pid="5" name="KSOProductBuildVer">
    <vt:lpwstr>1033-12.2.0.18639</vt:lpwstr>
  </property>
  <property fmtid="{D5CDD505-2E9C-101B-9397-08002B2CF9AE}" pid="6" name="ICV">
    <vt:lpwstr>09FCB302401C475888FFFC62063253BA_13</vt:lpwstr>
  </property>
</Properties>
</file>